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514447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7504fb-a4f4-48c8-ab7c-756ffe56e67b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5858e69b-b955-4d5b-94a8-f3a644af01d4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6CCB95EA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секр. Большакова Л.Д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7D3B695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Приказом директора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 Федоров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7129695)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«История»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f4f51048-cb84-4c82-af6a-284ffbd4033b" w:id="3"/>
      <w:r>
        <w:rPr>
          <w:rFonts w:ascii="Times New Roman" w:hAnsi="Times New Roman"/>
          <w:b/>
          <w:i w:val="false"/>
          <w:color w:val="000000"/>
          <w:sz w:val="28"/>
        </w:rPr>
        <w:t>д 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0607e6f3-e82e-49a9-b315-c957a5fafe42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5144472" w:id="5"/>
    <w:p>
      <w:pPr>
        <w:sectPr>
          <w:pgSz w:w="11906" w:h="16383" w:orient="portrait"/>
        </w:sectPr>
      </w:pPr>
    </w:p>
    <w:bookmarkEnd w:id="5"/>
    <w:bookmarkEnd w:id="0"/>
    <w:bookmarkStart w:name="block-55144477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 «ИСТОРИЯ»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ЦЕЛИ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«ИСТОРИЯ»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Задачами изучения истории являются: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«ИСТОРИЯ»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Последовательность изучения тем в рамках программы по истории в пределах одного класса может варьироваться.</w:t>
      </w:r>
    </w:p>
    <w:p>
      <w:pPr>
        <w:spacing w:before="0" w:after="0" w:line="276"/>
        <w:ind w:firstLine="600"/>
        <w:jc w:val="right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Таблица 1.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Структура и последовательность изучения курсов </w:t>
      </w:r>
    </w:p>
    <w:p>
      <w:pPr>
        <w:spacing w:before="0" w:after="0" w:line="276"/>
        <w:ind w:firstLine="600"/>
        <w:jc w:val="righ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учебного предмета «История»</w:t>
      </w:r>
    </w:p>
    <w:tbl>
      <w:tblPr>
        <w:tblW w:w="0" w:type="auto"/>
        <w:tblCellSpacing w:w="0" w:type="nil"/>
        <w:tblInd w:w="149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607"/>
        <w:gridCol w:w="8758"/>
        <w:gridCol w:w="2995"/>
      </w:tblGrid>
      <w:tr>
        <w:trPr>
          <w:trHeight w:val="1185" w:hRule="atLeast"/>
          <w:trHeight w:val="144" w:hRule="atLeast"/>
        </w:trPr>
        <w:tc>
          <w:tcPr>
            <w:tcW w:w="11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7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Класс </w:t>
            </w:r>
          </w:p>
        </w:tc>
        <w:tc>
          <w:tcPr>
            <w:tcW w:w="9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7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7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Примерное количество учебных часов 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1124" w:type="dxa"/>
            <w:vMerge w:val="restart"/>
            <w:tcBorders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5</w:t>
            </w:r>
          </w:p>
        </w:tc>
        <w:tc>
          <w:tcPr>
            <w:tcW w:w="9633" w:type="dxa"/>
            <w:tcBorders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68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0" w:type="auto"/>
            <w:vMerge/>
            <w:tcBorders>
              <w:top w:val="nil"/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33" w:type="dxa"/>
            <w:tcBorders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34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1124" w:type="dxa"/>
            <w:vMerge w:val="restart"/>
            <w:tcBorders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6</w:t>
            </w: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28</w:t>
            </w:r>
          </w:p>
        </w:tc>
      </w:tr>
      <w:tr>
        <w:trPr>
          <w:trHeight w:val="780" w:hRule="atLeast"/>
          <w:trHeight w:val="144" w:hRule="atLeast"/>
        </w:trPr>
        <w:tc>
          <w:tcPr>
            <w:tcW w:w="0" w:type="auto"/>
            <w:vMerge/>
            <w:tcBorders>
              <w:top w:val="nil"/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57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0" w:type="auto"/>
            <w:vMerge/>
            <w:tcBorders>
              <w:top w:val="nil"/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История нашего края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17</w:t>
            </w:r>
          </w:p>
        </w:tc>
      </w:tr>
      <w:tr>
        <w:trPr>
          <w:trHeight w:val="780" w:hRule="atLeast"/>
          <w:trHeight w:val="144" w:hRule="atLeast"/>
        </w:trPr>
        <w:tc>
          <w:tcPr>
            <w:tcW w:w="1124" w:type="dxa"/>
            <w:vMerge w:val="restart"/>
            <w:tcBorders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7</w:t>
            </w: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Всеобщая история. История нового времени. Конец XV—XVII вв.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28</w:t>
            </w:r>
          </w:p>
        </w:tc>
      </w:tr>
      <w:tr>
        <w:trPr>
          <w:trHeight w:val="780" w:hRule="atLeast"/>
          <w:trHeight w:val="144" w:hRule="atLeast"/>
        </w:trPr>
        <w:tc>
          <w:tcPr>
            <w:tcW w:w="0" w:type="auto"/>
            <w:vMerge/>
            <w:tcBorders>
              <w:top w:val="nil"/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История России. Россия в XVI—XVII вв.: от великого княжества к царству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57</w:t>
            </w:r>
          </w:p>
        </w:tc>
      </w:tr>
      <w:tr>
        <w:trPr>
          <w:trHeight w:val="630" w:hRule="atLeast"/>
          <w:trHeight w:val="144" w:hRule="atLeast"/>
        </w:trPr>
        <w:tc>
          <w:tcPr>
            <w:tcW w:w="0" w:type="auto"/>
            <w:vMerge/>
            <w:tcBorders>
              <w:top w:val="nil"/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33" w:type="dxa"/>
            <w:tcBorders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17</w:t>
            </w:r>
          </w:p>
        </w:tc>
      </w:tr>
      <w:tr>
        <w:trPr>
          <w:trHeight w:val="780" w:hRule="atLeast"/>
          <w:trHeight w:val="144" w:hRule="atLeast"/>
        </w:trPr>
        <w:tc>
          <w:tcPr>
            <w:tcW w:w="1124" w:type="dxa"/>
            <w:vMerge w:val="restart"/>
            <w:tcBorders>
              <w:left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8</w:t>
            </w: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Всеобщая история. История нового времени. XVIII – начало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34</w:t>
            </w:r>
          </w:p>
        </w:tc>
      </w:tr>
      <w:tr>
        <w:trPr>
          <w:trHeight w:val="780" w:hRule="atLeast"/>
          <w:trHeight w:val="144" w:hRule="atLeast"/>
        </w:trPr>
        <w:tc>
          <w:tcPr>
            <w:tcW w:w="0" w:type="auto"/>
            <w:vMerge/>
            <w:tcBorders>
              <w:top w:val="nil"/>
              <w:left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История России. Россия в XVIII – начало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68</w:t>
            </w:r>
          </w:p>
        </w:tc>
      </w:tr>
      <w:tr>
        <w:trPr>
          <w:trHeight w:val="780" w:hRule="atLeast"/>
          <w:trHeight w:val="144" w:hRule="atLeast"/>
        </w:trPr>
        <w:tc>
          <w:tcPr>
            <w:tcW w:w="1124" w:type="dxa"/>
            <w:vMerge w:val="restart"/>
            <w:tcBorders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9</w:t>
            </w: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Всеобщая история. История нового времени. XIX — начало ХХ в.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23</w:t>
            </w:r>
          </w:p>
        </w:tc>
      </w:tr>
      <w:tr>
        <w:trPr>
          <w:trHeight w:val="780" w:hRule="atLeast"/>
          <w:trHeight w:val="144" w:hRule="atLeast"/>
        </w:trPr>
        <w:tc>
          <w:tcPr>
            <w:tcW w:w="0" w:type="auto"/>
            <w:vMerge/>
            <w:tcBorders>
              <w:top w:val="nil"/>
              <w:left w:val="single" w:color="231f20" w:sz="11"/>
              <w:bottom w:val="single" w:color="231f20" w:sz="11"/>
              <w:right w:val="single" w:color="231f20" w:sz="11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33" w:type="dxa"/>
            <w:tcBorders>
              <w:bottom w:val="single" w:color="231f2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История России. Российская империя в XIX — начале ХХ в.</w:t>
            </w:r>
          </w:p>
        </w:tc>
        <w:tc>
          <w:tcPr>
            <w:tcW w:w="20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34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hd w:fill="ffffff"/>
              </w:rPr>
              <w:t>45</w:t>
            </w:r>
          </w:p>
        </w:tc>
      </w:tr>
    </w:tbl>
    <w:bookmarkStart w:name="block-55144477" w:id="7"/>
    <w:p>
      <w:pPr>
        <w:sectPr>
          <w:pgSz w:w="11906" w:h="16383" w:orient="portrait"/>
        </w:sectPr>
      </w:pPr>
    </w:p>
    <w:bookmarkEnd w:id="7"/>
    <w:bookmarkEnd w:id="6"/>
    <w:bookmarkStart w:name="block-55144475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ИСТОРИЯ ДРЕВНЕГО МИРА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Введение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ПЕРВОБЫТНОЕ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Происхождение, расселение и эволюция древнейшего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Условия жизни и занятия первобытных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огнем. Орудия и жилища первобытных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 от родовой к соседской общине. Появление знати.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Разложение первобытнообщинных отношений. На пороге цивилизации.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ДРЕВНИЙ 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Древний мир. Древний Восток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Древний Египет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Египта. Условия жизни и занятия древних египтян.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государственной власти. Объединение Египта.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государством (фараон, вельможи, чиновники). Положение и повинности населения. Рабы.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земледелия, скотоводства, ремесел.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Хозяйство Древнего Египта в середине 2 тыс. до н.э. Египетское войско.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Отношения Египта с соседними народами.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Тутмос III. Завоевательные походы фараонов. Могущество Египта при Рамсесе II.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Письменность (иероглифы, папирус). Открытие Ж.Ф. Шампольона. Образование.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Древние цивилизации Месопотамии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условия Месопотамии (Междуречья). Занятия населения.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Мифы и сказания.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Древний Вавилон. Царь Хаммурапи и его законы.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Усиление Нововавилонского царства. Легендарные памятники города Вавилона.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Восточное Средиземноморье в древности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Ассирия. Персидская держава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Персидского государства. Завоевания персов. Государство Ахеменидов. Великие цари: Кир II Великий, Дарий I.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Древняя Индия. Древний Китай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Древняя Греция. Эллинизм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Древнейшая Греция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Верования древних греков. Пантеон Богов. Взаимоотношения Богов 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Греческие полисы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Великая греческая колонизация. Метрополии и колонии. Народы, проживавшие на территории современной России до середины I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Афины: утверждение демократии. Законы Солона. Реформы Клисфена, их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Культура Древней Греции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Македонские завоевания. Эллинизм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Пелопоннесская война: причины, участники, итоги. Упадок Эллады Возвышение Македонии. Политика Филиппа II. Главенство Македонии над греческими полисами. Коринфский союз.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Древний Рим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Возникновение Римского государства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и население Апеннинского полуострова в древности. Этрусские города-государства. Наследие этрусков.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Легенды об основании Рима. Рим эпохи царей.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Республика римских граждан. Патриции и плебеи. Управление и законы.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Верования древних римлян. Боги. Жрецы.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Завоевание Римом Италии. Римское войско.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Римские завоевания в Средиземноморье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Войны Рима с Карфагеном. Ганнибал; битва при Каннах. Поражение Карфагена.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Установление господства Рима в Средиземноморье. Римские провинции.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Поздняя Римская республика. Гражданские войны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Восстание Спартака. Участие армии в гражданских войнах.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Первый триумвират. Гай Юлий Цезарь: путь к власти, диктатура.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Расцвет и падение Римской империи. Культура Древнего Рима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Борьба между наследниками Цезаря. Победа Октавиана.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и распространение христианства.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Повседневная жизнь в столице и провинциях.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Император Константин I,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Рим и варвары. Падение Западной Римской империи.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Историческое и культурное наследие цивилизаций Древнего мира.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ИСТОРИЯ НАШЕГО КРАЯ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ВСЕОБЩАЯ ИСТОРИЯ. ИСТОРИЯ СРЕДНИХ ВЕКОВ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Введение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Средние века: понятие, хронологические рамки и периодизация Средневековья.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Европа в раннее Средневековье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Падение Западной Римской империи и образование варварских королевств.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Византийская империя в VI—XI вв.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Франкское государство в VIII‒IX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Мусульманская цивилизация в VII—XI вв.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Арабы в VI—ХI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Средневековое европейское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Расцвет Средневековья в Западной Европе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Государства Европы в XI—XIII вв. Крестовые походы: цели, участники, итоги. Духовно-рыцарские ордены.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Священная Римская империя в ХI‒XIII вв. Итальянские государства в XI‒XIII вв. Польско-литовское государство в ХI‒XIII вв.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экономики в европейских странах в период зрелого Средневековья.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Византийская империя и славянские государства в ХI‒XIII вв.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Страны и народы Азии, Африки и Америки в Средние века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Осень Средневековья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Столетняя война; Ж. Д’Арк.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Обострение социальных противоречий в ХIV в. (Жакерия, восстание Уота Тайлера). Гуситское движение в Чехии.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Укрепление королевской власти в странах Европы.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ИСТОРИЯ РОССИИ. ОТ РУСИ К РОССИЙСКОМУ ГОСУДАРСТВУ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Введение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Великое переселение народов. Миграция готов. Нашествие гуннов.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Восточной Европы, Сибири и Дальнего Востока.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Славянские общности Восточной Европы.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Их соседи ‒ балты и финно-угры. Восточные славяне и варяги.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Первые известия о Руси. Проблема образования государства.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Русь. Скандинавы на Руси. Начало династии Рюриковичей.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христианства и его значение. Византийское наследие на Руси.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Князья, дружина. Духовенство. Городское население. Купцы.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Категории рядового и зависимого населения. Древнерусское право: Русская Правда, церковные уставы.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земли в середине XII — начале XIII 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земли в середине XIII — XIV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Народы и государства степной зоны Восточной Европы и Сибири в XIII‒XV вв. Золотая Орда: государственный строй, население, экономика, культура. Города и кочевые степи. Принятие ислама.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Ослабление государства во второй половине XIV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Создание единого Русского государства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Объединение русских земель вокруг Москвы. Междоусобная война в Московском княжестве второй четверти XV в. Василий Темный. Флорентийская уния. Установление автокефалии Русской церкви.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Новгород и Псков в XV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Иван III.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Василий III.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XVI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Культурное пространство. Начало возрождения культуры в XIV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ИСТОРИЯ НАШЕГО КРАЯ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ВСЕОБЩАЯ ИСТОРИЯ. ИСТОРИЯ НОВОГО ВРЕМЕНИ. КОНЕЦ XV – XVII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Введение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Эпоха Великих географических открытий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XV‒XVII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Европа в XVI-XVII вв.: традиции и новизна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Изменения в европейском обществе в XVI-XVII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Образование Речи Посполитой. Речь Посполитая в XVI-XVII вв. Особенности социально-экономического развития. Люблинская уния. Стефан Баторий. Сигизмуд III. Реформация и Контрреформация в Польше.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Международные отношения в XVI -XVII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Страны Азии и Африки в XVI—XVII вв.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Османская империя: на вершине могущества. Сулейман I Великолепный: завоеватель, законодатель. Управление многонациональной империей. Османская армия.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Иран. Правление династии Сефевидов. Аббас I Великий.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XVI‒XVII вв.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Историческое и культурное наследие Раннего Нового времени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ИСТОРИЯ РОССИИ XVI‒XVII ВВ.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Россия в XVI 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Иваном IV царского титула. «Избранная рада»: её состав и значение. Реформы середины XVI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Внешняя политика России в XVI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заповедных летах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Холопы. Формирование вольного казачества.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Опричнина, причины и характер. Поход Ивана IV на Новгород. Последствия опричнины.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правления Ивана Грозного. Исторический портрет царя на фоне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в конце XVI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Культура в XVI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Смута в России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Смутное время начала XVII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Самозванцы и самозванство. Личность Лжедмитрия I и его политика. Восстание 1606 г. и убийство самозванца.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Царствование Василия Шуйского. Восстание Ивана Болотникова. Лжедмитрий II.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Совет всея земли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Земский собор 1613 г. и его роль в восстановлении центральной власти 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Россия при первых Романовых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при первых Романовых.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Экономическое развитие России в XVII в. Восстановление экономического потенциала страны.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Возвращение территорий, утраченных в годы Смуты.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XVII в. Боярская дума. Приказная система. Приказные люди Органы местного управления.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Изменения в вооружённых силах. Полки «нового (иноземного) строя».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Городские восстания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Внешняя политика России в XVII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Белгородская засечная черта. Конфликты с Османской империей.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Азовское осадное сидение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новых территорий. Народы России в XVII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Царь Федор Алексеевич. Отмена местничества. Налоговая (податная) реформа.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Культура в XVII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(XVI—XVII вв.), Ново-Иерусалимского и Крутицкого подворья (XVII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Синопсис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ИСТОРИЯ НАШЕГО КРАЯ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ВСЕОБЩАЯ ИСТОРИЯ. ИСТОРИЯ НОВОГО ВРЕМЕНИ. XVIII – начало XIX 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Введение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Век перемен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Факторы роста могущества европейских стран в XVIII веке. Рост населения. Аграрная и промышленная революции, капитализм. Развитие транспорта. Торговля. Европейское разделение труда.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Государства Европы в XVIII в. Европейское общество: нация, сословия, семья, отношение к детям.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Монархии в Европе XVIII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Международные отношения в XVIII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XVIII в. Северная война (1700-1721 гг.). Династические войны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за наследство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Семилетняя война (1756-1763 гг.). Колониальные захваты европейских держав.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Германские государства, монархия Габсбургов, итальянские земли в XVIII в. Раздробленность Германии. Возвышение Пруссии. Фридрих II Великий. Габсбургская монархия в XVIII в. Правление Марии Терезии и Иосифа II.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Европейская культура в XVIII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Начало революционной эпохи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Бостонское чаепитие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Отцы-основатели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Билль о правах (1791 г.). Значение завоевания североамериканскими штатами независимости.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Французская революция конца XVIII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Международные отношения в период Французской революции XVIII в. Войны антифранцузских коалиций против революционной Франции.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Европа в начале XIX в. 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Мир вне Европы в XVIII — начале XIX в.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XIX века.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Османская империя: от могущества к упадку. Положение населения. Попытки проведения реформ; Селим III. Иран в XVIII- начале XIX в. Политика Надир-шаха.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Сёгуны и дайме. Положение сословий.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Культура стран Востока в XVIII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Страны Латинской Америки в XVIII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Страны и народы Африки в XVIII - начале XIX в. Культура народов Африки в XVIII 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ИСТОРИЯ РОССИИ XVIII – начала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Введение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Рождение Российской империи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царствования Петра I.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Сподвижники Петра I. Великое посольство. Стрелецкий мятеж. Воронежское кораблестроение.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Внешняя политика царствования Петра I.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I. Объявление России Империей.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Военная реформа.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Преобразования Петра I в области культуры. Доминирование светского начала в культурной политике. Европейское влияние на культуру и быт при Петре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Итоги, последствия и значение петровских преобразований. Образ Петра I в русской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Россия после Петра I. Дворцовые перевороты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I, Петр II, Анна Иоанновна, Иван VI Антонович, Елизавета Петровна, Петр III).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Хозяйство России во второй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Россия в 1760-1790-х гг. Правление Екатерины II и Павла I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Внутренняя политика Екатерины II. Особенности Просвещенного абсолютизма в России.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Золотой век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Внутренняя политика Екатерины II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Национальная политика и народы России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Внешняя политика России второй половины XVIII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при Павле I. Личность Павла I и ее влияние на политику 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Образование в России в XVIII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Русская архитектура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в России в середине - конце XVIII в. Скульпторы - Б.К. Растрелли,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XVIII в. Новые веяния в изобразительном искусстве в конце столетия.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Политика правительства Александра I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эпохи. Идеи Н.М. Карамзина (записка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«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»</w:t>
      </w:r>
      <w:r>
        <w:rPr>
          <w:rFonts w:ascii="Times New Roman" w:hAnsi="Times New Roman"/>
          <w:b w:val="false"/>
          <w:i w:val="false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ВСЕОБЩАЯ ИСТОРИЯ. ИСТОРИЯ НОВОГО ВРЕМЕНИ. XIX ‒ НАЧАЛО ХХ 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Начало индустриальной эпохи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Социальные и национальные движения в странах Европы.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в XIX - начале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Страны Европы и Америки в первой половине XIX в.: трудный выбор пути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Политическое развитие европейских стран в 1815-1840-е гг. Великобритания: борьба за парламентскую реформу; чартизм.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Франция: Реставрация, Июльская монархия, Вторая республика.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США в конце XIX-начале XX в. Промышленный рост в конце XIX в. Восстановление Юга. Монополии. Внешняя политика. Т. Рузвельт.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Османская империя. Политика Танзимата. Принятие конституции. Младотурецкая революция 1908-1909 гг.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Иран во второй половине XIX - начале XX в. Революция 1905-1911 гг. в Иране.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XIX в. Создание Индийского национального конгресса. Б. Тилак, М.К. Ганди. Афганистан в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Япония. Реформы эпохи Тэмпо.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Открытие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ИСТОРИЯ РОССИИ XIX ‒ НАЧАЛО XX 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Введение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Политика правительства Николая I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Священный союз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Социальная и правовая модернизация страны при Александре II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Россия в 1880—1890-х гг.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Народное самодержавие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Александра III.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оскудение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Социальные типы крестьян и помещиков. 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Культура и быт народов России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Общественная жизнь и общественное движение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Россия на пороге XX в.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пороге нового века: динамика развития и противоречия. Мир к началу XX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Император Николай II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Первая российская революция 1905-1907 гг. Начало парламентаризма 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Предпосылки Первой российской революции. Формы социальных протестов. Политический терроризм.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Кровавое воскресенье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Мир искусства</w:t>
      </w:r>
      <w:r>
        <w:rPr>
          <w:rFonts w:ascii="Times New Roman" w:hAnsi="Times New Roman"/>
          <w:b w:val="false"/>
          <w:i w:val="false"/>
          <w:color w:val="333333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Архитектура. Скульптура. Драматический театр: традиции и новаторство. Музыка.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«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Русские сезоны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Париже. Зарождение российского кинематографа. Физическая культура и начало развития массового спорта. Вклад России начала XX в. в мировую культуру.</w:t>
      </w:r>
    </w:p>
    <w:bookmarkStart w:name="block-55144475" w:id="9"/>
    <w:p>
      <w:pPr>
        <w:sectPr>
          <w:pgSz w:w="11906" w:h="16383" w:orient="portrait"/>
        </w:sectPr>
      </w:pPr>
    </w:p>
    <w:bookmarkEnd w:id="9"/>
    <w:bookmarkEnd w:id="8"/>
    <w:bookmarkStart w:name="block-55144476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важнейшим личностным результатам изучения истории относятся: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сфере трудового воспитания: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9) в сфере адаптации к меняющимся условиям социальной и природной среды: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систематизировать и обобщать исторические факты (в форме таблиц, схем);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характерные признаки исторических явлений;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причинно-следственные связи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познавательную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полученный результат с имеющимся знанием;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новизну и обоснованность полученного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приёмами самоконтроля ‒ осуществление самоконтроля, рефлексии и самооценки полученных результатов;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Умения в сфере эмоционального интеллекта, понимания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7) умение сравнивать исторические события, явления, процессы в различные исторические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Предметные результаты изучения учебного предмета «История» включают: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i w:val="false"/>
          <w:color w:val="333333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хронологии, работа с хронологией: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исторических фактов, работа с фактами: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группировать, систематизировать факты по заданному признаку.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исторической картой: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историческими источниками: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Историческое описание (реконструкция):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характеризовать условия жизни людей в древности;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рассказывать о значительных событиях древней истории, их участниках;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Анализ, объяснение исторических событий, явлений: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сравнивать исторические явления, определять их общие черты;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иллюстрировать общие явления, черты конкретными примерами;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причины и следствия важнейших событий древней истории.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Применение исторических знаний: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выполнять учебные проекты по истории Первобытности и Древнего мира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(в том числе с привлечением регионального материала), оформлять полученные результаты в форме сообщения, альбома,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i w:val="false"/>
          <w:color w:val="333333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хронологии, работа с хронологией: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устанавливать длительность и синхронность событий истории Руси и всеобщей истории.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исторических фактов, работа с фактами: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исторической картой: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историческими источниками: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характеризовать авторство, время, место создания источника;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находить в визуальном источнике и вещественном памятнике ключевые символы, образы;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Историческое описание (реконструкция):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составлять краткую характеристику (исторический портрет)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Анализ, объяснение исторических событий, явлений: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Применение исторических знаний: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хронологии, работа с хронологией: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исторических фактов, работа с фактами: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XVI‒XVII вв.;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исторической картой: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историческими источниками: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Историческое описание (реконструкция):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рассказывать о ключевых событиях отечественной и всеобщей истории XVI‒XVII вв., их участниках;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Анализ, объяснение исторических событий, явлений: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Применение исторических знаний: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i w:val="false"/>
          <w:color w:val="333333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хронологии, работа с хронологией: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устанавливать синхронность событий отечественной и всеобщей истории XVIII – начало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исторических фактов, работа с фактами: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исторической картой: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– начало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историческими источниками: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назначение исторического источника, раскрывать его информационную ценность;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вещественных источников.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Историческое описание (реконструкция):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истории XVIII – начало XIX в. на основе информации учебника и дополнительных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Анализ, объяснение исторических событий, явлений: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причины и следствия важнейших событий отечественной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проводить сопоставление однотипных событий и процессов отечественной и всеобщей истории XVIII – начало XIX в. (раскрывать повторяющиеся черты исторических ситуаций, выделять черты сходства и различия).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различать в 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Применение исторических знаний: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(объяснять), как сочетались в памятниках культуры России XVIII – начало XIX в. европейские влияния и национальные традиции, показывать на примерах;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хронологии, работа с хронологией: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Знание исторических фактов, работа с фактами: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исторической картой: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Работа с историческими источниками: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определять тип и вид источника (письменного, визуального);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Историческое описание (реконструкция):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Анализ, объяснение исторических событий, явлений: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Применение исторических знаний: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333333"/>
          <w:sz w:val="28"/>
        </w:rPr>
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bookmarkStart w:name="block-55144476" w:id="11"/>
    <w:p>
      <w:pPr>
        <w:sectPr>
          <w:pgSz w:w="11906" w:h="16383" w:orient="portrait"/>
        </w:sectPr>
      </w:pPr>
    </w:p>
    <w:bookmarkEnd w:id="11"/>
    <w:bookmarkEnd w:id="10"/>
    <w:bookmarkStart w:name="block-55144473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  <w:p>
            <w:pPr>
              <w:jc w:val="left"/>
            </w:pPr>
            <w:r>
              <w:rPr>
                <w:sz w:val="24"/>
              </w:rPr>
              <w:pict>
                <v:rect style="width:0;height:1.5pt" id="_x0000_i1025" o:hr="t" o:hrstd="t" o:hralign="center" stroked="f" fillcolor="#a0a0a0"/>
              </w:pic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История Древнего мира</w:t>
            </w:r>
          </w:p>
        </w:tc>
      </w:tr>
      <w:tr>
        <w:trPr>
          <w:trHeight w:val="10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Древний мир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Древняя Греция. Эллинизм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Древний Рим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Курс «История нашего края»</w:t>
            </w:r>
          </w:p>
        </w:tc>
      </w:tr>
      <w:tr>
        <w:trPr>
          <w:trHeight w:val="7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56"/>
        <w:gridCol w:w="2240"/>
        <w:gridCol w:w="1469"/>
        <w:gridCol w:w="2513"/>
        <w:gridCol w:w="2631"/>
        <w:gridCol w:w="3985"/>
      </w:tblGrid>
      <w:tr>
        <w:trPr>
          <w:trHeight w:val="300" w:hRule="atLeast"/>
          <w:trHeight w:val="144" w:hRule="atLeast"/>
        </w:trPr>
        <w:tc>
          <w:tcPr>
            <w:tcW w:w="52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Всеобщая история. История Средних веков. V – конец XV вв.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История России с IX до начала XVI вв.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Великое переселение народов на территории современной России. Государство Русь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290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Курс «История нашего края»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История России. XVI— конец XVII вв.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Курс «История нашего края»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56"/>
        <w:gridCol w:w="2240"/>
        <w:gridCol w:w="1469"/>
        <w:gridCol w:w="2513"/>
        <w:gridCol w:w="2631"/>
        <w:gridCol w:w="3985"/>
      </w:tblGrid>
      <w:tr>
        <w:trPr>
          <w:trHeight w:val="300" w:hRule="atLeast"/>
          <w:trHeight w:val="144" w:hRule="atLeast"/>
        </w:trPr>
        <w:tc>
          <w:tcPr>
            <w:tcW w:w="52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История России XVIII – начало XIX в.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Запада в конце XIX — начале XX в.: расцвет в тени катастрофы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Общественная жизнь и общественное движение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5144473" w:id="13"/>
    <w:p>
      <w:pPr>
        <w:sectPr>
          <w:pgSz w:w="16383" w:h="11906" w:orient="landscape"/>
        </w:sectPr>
      </w:pPr>
    </w:p>
    <w:bookmarkEnd w:id="13"/>
    <w:bookmarkEnd w:id="12"/>
    <w:bookmarkStart w:name="block-55144474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2"/>
        <w:gridCol w:w="2880"/>
        <w:gridCol w:w="1165"/>
        <w:gridCol w:w="2158"/>
        <w:gridCol w:w="2302"/>
        <w:gridCol w:w="1628"/>
        <w:gridCol w:w="2799"/>
      </w:tblGrid>
      <w:tr>
        <w:trPr>
          <w:trHeight w:val="300" w:hRule="atLeast"/>
          <w:trHeight w:val="144" w:hRule="atLeast"/>
        </w:trPr>
        <w:tc>
          <w:tcPr>
            <w:tcW w:w="46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7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«Древняя Индия. Древний Китай»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29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8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нашего края вводный урок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край в первобытную эпоху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край в первобытную эпоху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Славянское освоение Великого водораздела. Образование Тверского княжества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Славянское освоение Великого водораздела. Образование Тверского княжества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Славянское освоение Великого водораздела. Образование Тверского княжества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Славянское освоение Великого водораздела. Образование Тверского княжества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Славянское освоение Великого водораздела. Образование Тверского княжества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 славян времен освоения Великого водораздела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 славян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древних славян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древних славян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древних славян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древних славян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древних славян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древних славян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Письменность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Письменность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Письменность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Письменность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Письменность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древнего Верхневолжья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изученного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на рубеже 8-9 века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на рубеже 8-9 века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на рубеже 8-9 века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на рубеже 8-9 века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России. История России с IX до начала XVI вв. Введение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в XIV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в XIV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в XIV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край в XV веке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край в XV веке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край в XV веке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Историческая география тверских земель в удельный период. Путешествие Афанасия Никитина в Индию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Историческая география тверских земель в удельный период. Путешествие Афанасия Никитина в Индию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Историческая география тверских земель в удельный период. Путешествие Афанасия Никитина в Индию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XIII— начале XVI вв.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XIII— начале XVI вв.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край на рубеже XVI – XVII вв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край на рубеже XVI – XVII вв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Расселение карел на Верхней Волге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Расселение карел на Верхней Волге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Тверского края в XVII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Хозяйственное развитие Тверского края в XVII в.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0"/>
        <w:gridCol w:w="2560"/>
        <w:gridCol w:w="1219"/>
        <w:gridCol w:w="2222"/>
        <w:gridCol w:w="2361"/>
        <w:gridCol w:w="1679"/>
        <w:gridCol w:w="2863"/>
      </w:tblGrid>
      <w:tr>
        <w:trPr>
          <w:trHeight w:val="300" w:hRule="atLeast"/>
          <w:trHeight w:val="144" w:hRule="atLeast"/>
        </w:trPr>
        <w:tc>
          <w:tcPr>
            <w:tcW w:w="4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50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конце XVI – XVII вв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конце XVI – XVII вв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конце XVI – XVII вв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при Петре I . Вышневолоцкая водная система.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верские земли при Петре I . Вышневолоцкая водная система.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Тверские земли при Петре I . Вышневолоцкая водная система.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культура XVIIIвв.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культура XVIIIвв.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Гражданская культура XVIIIвв..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костюм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костюм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Тверской костюм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XVIII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XVIII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XVIII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XVIII в.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Тверского края в XVIII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0"/>
        <w:gridCol w:w="2560"/>
        <w:gridCol w:w="1219"/>
        <w:gridCol w:w="2222"/>
        <w:gridCol w:w="2361"/>
        <w:gridCol w:w="1679"/>
        <w:gridCol w:w="2863"/>
      </w:tblGrid>
      <w:tr>
        <w:trPr>
          <w:trHeight w:val="300" w:hRule="atLeast"/>
          <w:trHeight w:val="144" w:hRule="atLeast"/>
        </w:trPr>
        <w:tc>
          <w:tcPr>
            <w:tcW w:w="4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«Век перемен»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Северная война: от Полтавы до Ништадтского мира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7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22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«Социальная и правовая модернизация страны при Александре II»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5144474" w:id="15"/>
    <w:p>
      <w:pPr>
        <w:sectPr>
          <w:pgSz w:w="16383" w:h="11906" w:orient="landscape"/>
        </w:sectPr>
      </w:pPr>
    </w:p>
    <w:bookmarkEnd w:id="15"/>
    <w:bookmarkEnd w:id="14"/>
    <w:bookmarkStart w:name="block-55144478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c6612d7c-6144-4cab-b55c-f60ef824c9f9" w:id="17"/>
      <w:r>
        <w:rPr>
          <w:rFonts w:ascii="Times New Roman" w:hAnsi="Times New Roman"/>
          <w:b w:val="false"/>
          <w:i w:val="false"/>
          <w:color w:val="000000"/>
          <w:sz w:val="28"/>
        </w:rPr>
        <w:t>• История. Всеобщая история. История Древнего мира: 5-й класс: учебник Мединский В.Р., Чубарьян А.О. Акционерное общество «Издательство «Просвещение»</w:t>
      </w:r>
      <w:bookmarkEnd w:id="17"/>
      <w:r>
        <w:rPr>
          <w:sz w:val="28"/>
        </w:rPr>
        <w:br/>
      </w:r>
      <w:bookmarkStart w:name="c6612d7c-6144-4cab-b55c-f60ef824c9f9" w:id="1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История. Всеобщая история. История Нового времени, конец XV – XVII в.:7-й класс: учебник Мединский В.Р., Чубарьян А.О. Акционерное общество «Издательство «Просвещение»</w:t>
      </w:r>
      <w:bookmarkEnd w:id="18"/>
      <w:r>
        <w:rPr>
          <w:sz w:val="28"/>
        </w:rPr>
        <w:br/>
      </w:r>
      <w:bookmarkStart w:name="c6612d7c-6144-4cab-b55c-f60ef824c9f9"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История. Всеобщая история. История Нового времени, XIX – начало XX в.: 9-й класс: учебник Мединский В.Р., Чубарьян А.О. Акционерное общество «Издательство «Просвещение»</w:t>
      </w:r>
      <w:bookmarkEnd w:id="19"/>
      <w:r>
        <w:rPr>
          <w:sz w:val="28"/>
        </w:rPr>
        <w:br/>
      </w:r>
      <w:bookmarkStart w:name="c6612d7c-6144-4cab-b55c-f60ef824c9f9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История. Всеобщая история. История Нового времени, XVIII – начало XIX в.: 8-й класс: учебник Мединский В.Р., Чубарьян А.О. Акционерное общество «Издательство «Просвещение»</w:t>
      </w:r>
      <w:bookmarkEnd w:id="20"/>
      <w:r>
        <w:rPr>
          <w:sz w:val="28"/>
        </w:rPr>
        <w:br/>
      </w:r>
      <w:bookmarkStart w:name="c6612d7c-6144-4cab-b55c-f60ef824c9f9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bookmarkEnd w:id="21"/>
      <w:r>
        <w:rPr>
          <w:sz w:val="28"/>
        </w:rPr>
        <w:br/>
      </w:r>
      <w:bookmarkStart w:name="c6612d7c-6144-4cab-b55c-f60ef824c9f9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История. История России, 1825 – 1914 гг.: 9-й класс: учебник Мединский В.Р., Торкунов А.В.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c6612d7c-6144-4cab-b55c-f60ef824c9f9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История. История России, IX – начало XVI в.: 6-й класс: учебник" Мединский В.Р., Торкунов А.В.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c6612d7c-6144-4cab-b55c-f60ef824c9f9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История. История России, XVI – XVII вв.: 7-й класс: учебник Мединский В.Р., Торкунов А.В. Акционерное общество «Издательство «Просвещение»</w:t>
      </w:r>
      <w:bookmarkEnd w:id="24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1cc6b14d-c379-4145-83ce-d61c41a33d45" w:id="25"/>
      <w:r>
        <w:rPr>
          <w:rFonts w:ascii="Times New Roman" w:hAnsi="Times New Roman"/>
          <w:b w:val="false"/>
          <w:i w:val="false"/>
          <w:color w:val="000000"/>
          <w:sz w:val="28"/>
        </w:rPr>
        <w:t>Агбунов М. Античные мифы и легенды. Мифологиче-ский словарь / М. Агбунов. — М., 1994.</w:t>
      </w:r>
      <w:bookmarkEnd w:id="25"/>
      <w:r>
        <w:rPr>
          <w:sz w:val="28"/>
        </w:rPr>
        <w:br/>
      </w:r>
      <w:bookmarkStart w:name="1cc6b14d-c379-4145-83ce-d61c41a33d45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Бойс М. Зороастрийцы. Верования и обычаи / </w:t>
      </w:r>
      <w:bookmarkEnd w:id="26"/>
      <w:r>
        <w:rPr>
          <w:sz w:val="28"/>
        </w:rPr>
        <w:br/>
      </w:r>
      <w:bookmarkStart w:name="1cc6b14d-c379-4145-83ce-d61c41a33d45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М. Бойс. — СПб., 1994.</w:t>
      </w:r>
      <w:bookmarkEnd w:id="27"/>
      <w:r>
        <w:rPr>
          <w:sz w:val="28"/>
        </w:rPr>
        <w:br/>
      </w:r>
      <w:bookmarkStart w:name="1cc6b14d-c379-4145-83ce-d61c41a33d45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Ботвинник М. Н. Жизнеописания знаменитых гре-</w:t>
      </w:r>
      <w:bookmarkEnd w:id="28"/>
      <w:r>
        <w:rPr>
          <w:sz w:val="28"/>
        </w:rPr>
        <w:br/>
      </w:r>
      <w:bookmarkStart w:name="1cc6b14d-c379-4145-83ce-d61c41a33d45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ков и римлян / М. Н. Ботвинник, М. Б. Рабинович, </w:t>
      </w:r>
      <w:bookmarkEnd w:id="29"/>
      <w:r>
        <w:rPr>
          <w:sz w:val="28"/>
        </w:rPr>
        <w:br/>
      </w:r>
      <w:bookmarkStart w:name="1cc6b14d-c379-4145-83ce-d61c41a33d45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Г. А. Стратановский. — М., 2008.</w:t>
      </w:r>
      <w:bookmarkEnd w:id="30"/>
      <w:r>
        <w:rPr>
          <w:sz w:val="28"/>
        </w:rPr>
        <w:br/>
      </w:r>
      <w:bookmarkStart w:name="1cc6b14d-c379-4145-83ce-d61c41a33d45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Гай Светоний Транквилл. Жизнь двенадцати цезарей / Гай Светоний Транквилл. — М., 1990.</w:t>
      </w:r>
      <w:bookmarkEnd w:id="31"/>
      <w:r>
        <w:rPr>
          <w:sz w:val="28"/>
        </w:rPr>
        <w:br/>
      </w:r>
      <w:bookmarkStart w:name="1cc6b14d-c379-4145-83ce-d61c41a33d45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Гаспаров М. Л. Занимательная Греция / М. Л. Гаспа-ров. — М., 1998.</w:t>
      </w:r>
      <w:bookmarkEnd w:id="32"/>
      <w:r>
        <w:rPr>
          <w:sz w:val="28"/>
        </w:rPr>
        <w:br/>
      </w:r>
      <w:bookmarkStart w:name="1cc6b14d-c379-4145-83ce-d61c41a33d45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Геродот. История / Геродот. — М., 1993.</w:t>
      </w:r>
      <w:bookmarkEnd w:id="33"/>
      <w:r>
        <w:rPr>
          <w:sz w:val="28"/>
        </w:rPr>
        <w:br/>
      </w:r>
      <w:bookmarkStart w:name="1cc6b14d-c379-4145-83ce-d61c41a33d45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Гуляев В. И. Шумер. Вавилон. Ассирия / В. И. Гуля-ев. — М., 2005.</w:t>
      </w:r>
      <w:bookmarkEnd w:id="34"/>
      <w:r>
        <w:rPr>
          <w:sz w:val="28"/>
        </w:rPr>
        <w:br/>
      </w:r>
      <w:bookmarkStart w:name="1cc6b14d-c379-4145-83ce-d61c41a33d45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126 </w:t>
      </w:r>
      <w:bookmarkEnd w:id="35"/>
      <w:r>
        <w:rPr>
          <w:sz w:val="28"/>
        </w:rPr>
        <w:br/>
      </w:r>
      <w:bookmarkStart w:name="1cc6b14d-c379-4145-83ce-d61c41a33d45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Востока. В 6 т. — М., 2002. — Т. 1. Восток в древности.</w:t>
      </w:r>
      <w:bookmarkEnd w:id="36"/>
      <w:r>
        <w:rPr>
          <w:sz w:val="28"/>
        </w:rPr>
        <w:br/>
      </w:r>
      <w:bookmarkStart w:name="1cc6b14d-c379-4145-83ce-d61c41a33d45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Древней Греции / под ред. В. И. Авдиева, </w:t>
      </w:r>
      <w:bookmarkEnd w:id="37"/>
      <w:r>
        <w:rPr>
          <w:sz w:val="28"/>
        </w:rPr>
        <w:br/>
      </w:r>
      <w:bookmarkStart w:name="1cc6b14d-c379-4145-83ce-d61c41a33d45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А. Г. Бокщанина, Н. Н. Пикуса. — М., 1972.</w:t>
      </w:r>
      <w:bookmarkEnd w:id="38"/>
      <w:r>
        <w:rPr>
          <w:sz w:val="28"/>
        </w:rPr>
        <w:br/>
      </w:r>
      <w:bookmarkStart w:name="1cc6b14d-c379-4145-83ce-d61c41a33d45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Карсавин Л. П. История европейской культуры / </w:t>
      </w:r>
      <w:bookmarkEnd w:id="39"/>
      <w:r>
        <w:rPr>
          <w:sz w:val="28"/>
        </w:rPr>
        <w:br/>
      </w:r>
      <w:bookmarkStart w:name="1cc6b14d-c379-4145-83ce-d61c41a33d45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Л. П. Карсавин. — СПб., 2003. — Т. 1. Римская империя, христианство и варвары.</w:t>
      </w:r>
      <w:bookmarkEnd w:id="40"/>
      <w:r>
        <w:rPr>
          <w:sz w:val="28"/>
        </w:rPr>
        <w:br/>
      </w:r>
      <w:bookmarkStart w:name="1cc6b14d-c379-4145-83ce-d61c41a33d45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Микель П. Древняя Греция / П. Микель. — М., 1999. Мифы Древней Греции. — М., 2001.</w:t>
      </w:r>
      <w:bookmarkEnd w:id="41"/>
      <w:r>
        <w:rPr>
          <w:sz w:val="28"/>
        </w:rPr>
        <w:br/>
      </w:r>
      <w:bookmarkStart w:name="1cc6b14d-c379-4145-83ce-d61c41a33d45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Мифы народов мира. Энциклопедия. В 2 т. / под ред. С. А. Токарева. — М., 1997.</w:t>
      </w:r>
      <w:bookmarkEnd w:id="42"/>
      <w:r>
        <w:rPr>
          <w:sz w:val="28"/>
        </w:rPr>
        <w:br/>
      </w:r>
      <w:bookmarkStart w:name="1cc6b14d-c379-4145-83ce-d61c41a33d45" w:id="4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Немировский А. И. История Древнего мира: Антич-ность. В 2 ч. / А. И. Немировский. — М., 2000.</w:t>
      </w:r>
      <w:bookmarkEnd w:id="43"/>
      <w:r>
        <w:rPr>
          <w:sz w:val="28"/>
        </w:rPr>
        <w:br/>
      </w:r>
      <w:bookmarkStart w:name="1cc6b14d-c379-4145-83ce-d61c41a33d45" w:id="4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Сергеенко М. Е. Жизнь в Древнем Риме / М. Е. Сер-геенко. — СПб., 2000.</w:t>
      </w:r>
      <w:bookmarkEnd w:id="44"/>
      <w:r>
        <w:rPr>
          <w:sz w:val="28"/>
        </w:rPr>
        <w:br/>
      </w:r>
      <w:bookmarkStart w:name="1cc6b14d-c379-4145-83ce-d61c41a33d45" w:id="4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Суриков И. Е. Остракизм в Афинах / И. Е. Суриков. —М., 2006.</w:t>
      </w:r>
      <w:bookmarkEnd w:id="45"/>
      <w:r>
        <w:rPr>
          <w:sz w:val="28"/>
        </w:rPr>
        <w:br/>
      </w:r>
      <w:bookmarkStart w:name="1cc6b14d-c379-4145-83ce-d61c41a33d45" w:id="4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Циркин Ю. Б. Гражданские войны в Риме. Побеждён-</w:t>
      </w:r>
      <w:bookmarkEnd w:id="46"/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bookmarkStart w:name="1cc6b14d-c379-4145-83ce-d61c41a33d45" w:id="4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ные / Ю. Б. Циркин. — СПб., 2006.</w:t>
      </w:r>
      <w:bookmarkEnd w:id="47"/>
      <w:r>
        <w:rPr>
          <w:sz w:val="28"/>
        </w:rPr>
        <w:br/>
      </w:r>
      <w:bookmarkStart w:name="1cc6b14d-c379-4145-83ce-d61c41a33d45" w:id="4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Чеканова Н. В. Римская диктатура последнего века республики / Н. В. Чеканова. — СПб., 2005.</w:t>
      </w:r>
      <w:bookmarkEnd w:id="48"/>
      <w:r>
        <w:rPr>
          <w:sz w:val="28"/>
        </w:rPr>
        <w:br/>
      </w:r>
      <w:bookmarkStart w:name="1cc6b14d-c379-4145-83ce-d61c41a33d45" w:id="4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Ярхо В. Н. Семь дней в афинском театре Диониса / В. Н. Ярхо. — М., 2004.</w:t>
      </w:r>
      <w:bookmarkEnd w:id="49"/>
      <w:r>
        <w:rPr>
          <w:sz w:val="28"/>
        </w:rPr>
        <w:br/>
      </w:r>
      <w:bookmarkStart w:name="1cc6b14d-c379-4145-83ce-d61c41a33d45" w:id="50"/>
      <w:bookmarkEnd w:id="5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954910a6-450c-47a0-80e2-529fad0f6e94" w:id="51"/>
      <w:r>
        <w:rPr>
          <w:rFonts w:ascii="Times New Roman" w:hAnsi="Times New Roman"/>
          <w:b w:val="false"/>
          <w:i w:val="false"/>
          <w:color w:val="000000"/>
          <w:sz w:val="28"/>
        </w:rPr>
        <w:t>Древний Рим — http://www.gumfak.ru/history.shtml Китай, Индия, Персия — http://www.rusedu.ru/search.</w:t>
      </w:r>
      <w:bookmarkEnd w:id="51"/>
      <w:r>
        <w:rPr>
          <w:sz w:val="28"/>
        </w:rPr>
        <w:br/>
      </w:r>
      <w:bookmarkStart w:name="954910a6-450c-47a0-80e2-529fad0f6e94" w:id="5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php </w:t>
      </w:r>
      <w:bookmarkEnd w:id="52"/>
      <w:r>
        <w:rPr>
          <w:sz w:val="28"/>
        </w:rPr>
        <w:br/>
      </w:r>
      <w:bookmarkStart w:name="954910a6-450c-47a0-80e2-529fad0f6e94" w:id="5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Древняя Греция — http://www.rusedu.ru/search.php Древний Египет — http://www.rusedu.ru/search.php Древняя история мира — http://www.earth-history.</w:t>
      </w:r>
      <w:bookmarkEnd w:id="53"/>
      <w:r>
        <w:rPr>
          <w:sz w:val="28"/>
        </w:rPr>
        <w:br/>
      </w:r>
      <w:bookmarkStart w:name="954910a6-450c-47a0-80e2-529fad0f6e94" w:id="5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com </w:t>
      </w:r>
      <w:bookmarkEnd w:id="54"/>
      <w:r>
        <w:rPr>
          <w:sz w:val="28"/>
        </w:rPr>
        <w:br/>
      </w:r>
      <w:bookmarkStart w:name="954910a6-450c-47a0-80e2-529fad0f6e94" w:id="5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Сайт Кемет: «История Древнего Египта» — http:// www.kemet.ru </w:t>
      </w:r>
      <w:bookmarkEnd w:id="55"/>
      <w:r>
        <w:rPr>
          <w:sz w:val="28"/>
        </w:rPr>
        <w:br/>
      </w:r>
      <w:bookmarkStart w:name="954910a6-450c-47a0-80e2-529fad0f6e94" w:id="5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Древний мир. Мировая художественная культура. От первобытности до Рима — http://www.mhk.spb.ru Античная мифология — http://mythology.sgu.ru/ </w:t>
      </w:r>
      <w:bookmarkEnd w:id="56"/>
      <w:r>
        <w:rPr>
          <w:sz w:val="28"/>
        </w:rPr>
        <w:br/>
      </w:r>
      <w:bookmarkStart w:name="954910a6-450c-47a0-80e2-529fad0f6e94" w:id="5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mythology/ant/index.htm</w:t>
      </w:r>
      <w:bookmarkEnd w:id="57"/>
      <w:r>
        <w:rPr>
          <w:sz w:val="28"/>
        </w:rPr>
        <w:br/>
      </w:r>
      <w:bookmarkStart w:name="954910a6-450c-47a0-80e2-529fad0f6e94" w:id="58"/>
      <w:bookmarkEnd w:id="58"/>
    </w:p>
    <w:bookmarkStart w:name="block-55144478" w:id="59"/>
    <w:p>
      <w:pPr>
        <w:sectPr>
          <w:pgSz w:w="11906" w:h="16383" w:orient="portrait"/>
        </w:sectPr>
      </w:pPr>
    </w:p>
    <w:bookmarkEnd w:id="59"/>
    <w:bookmarkEnd w:id="16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863f8d54" Type="http://schemas.openxmlformats.org/officeDocument/2006/relationships/hyperlink" Id="rId4"/>
    <Relationship TargetMode="External" Target="https://m.edsoo.ru/863f8d54" Type="http://schemas.openxmlformats.org/officeDocument/2006/relationships/hyperlink" Id="rId5"/>
    <Relationship TargetMode="External" Target="https://m.edsoo.ru/863f8d54" Type="http://schemas.openxmlformats.org/officeDocument/2006/relationships/hyperlink" Id="rId6"/>
    <Relationship TargetMode="External" Target="https://m.edsoo.ru/863f8d54" Type="http://schemas.openxmlformats.org/officeDocument/2006/relationships/hyperlink" Id="rId7"/>
    <Relationship TargetMode="External" Target="https://m.edsoo.ru/863f8d54" Type="http://schemas.openxmlformats.org/officeDocument/2006/relationships/hyperlink" Id="rId8"/>
    <Relationship TargetMode="External" Target="https://m.edsoo.ru/863f8d54" Type="http://schemas.openxmlformats.org/officeDocument/2006/relationships/hyperlink" Id="rId9"/>
    <Relationship TargetMode="External" Target="https://m.edsoo.ru/863f8d54" Type="http://schemas.openxmlformats.org/officeDocument/2006/relationships/hyperlink" Id="rId10"/>
    <Relationship TargetMode="External" Target="https://m.edsoo.ru/863f8d54" Type="http://schemas.openxmlformats.org/officeDocument/2006/relationships/hyperlink" Id="rId11"/>
    <Relationship TargetMode="External" Target="https://m.edsoo.ru/863f8d54" Type="http://schemas.openxmlformats.org/officeDocument/2006/relationships/hyperlink" Id="rId12"/>
    <Relationship TargetMode="External" Target="https://m.edsoo.ru/863f8d54" Type="http://schemas.openxmlformats.org/officeDocument/2006/relationships/hyperlink" Id="rId13"/>
    <Relationship TargetMode="External" Target="https://m.edsoo.ru/863f8d54" Type="http://schemas.openxmlformats.org/officeDocument/2006/relationships/hyperlink" Id="rId14"/>
    <Relationship TargetMode="External" Target="https://m.edsoo.ru/863f8d54" Type="http://schemas.openxmlformats.org/officeDocument/2006/relationships/hyperlink" Id="rId15"/>
    <Relationship TargetMode="External" Target="https://m.edsoo.ru/863f8d54" Type="http://schemas.openxmlformats.org/officeDocument/2006/relationships/hyperlink" Id="rId16"/>
    <Relationship TargetMode="External" Target="https://m.edsoo.ru/863f8d54" Type="http://schemas.openxmlformats.org/officeDocument/2006/relationships/hyperlink" Id="rId17"/>
    <Relationship TargetMode="External" Target="https://m.edsoo.ru/863f8d54" Type="http://schemas.openxmlformats.org/officeDocument/2006/relationships/hyperlink" Id="rId18"/>
    <Relationship TargetMode="External" Target="https://m.edsoo.ru/863f8d54" Type="http://schemas.openxmlformats.org/officeDocument/2006/relationships/hyperlink" Id="rId19"/>
    <Relationship TargetMode="External" Target="https://m.edsoo.ru/863f8d54" Type="http://schemas.openxmlformats.org/officeDocument/2006/relationships/hyperlink" Id="rId20"/>
    <Relationship TargetMode="External" Target="https://m.edsoo.ru/863f8d54" Type="http://schemas.openxmlformats.org/officeDocument/2006/relationships/hyperlink" Id="rId21"/>
    <Relationship TargetMode="External" Target="https://m.edsoo.ru/863f8d54" Type="http://schemas.openxmlformats.org/officeDocument/2006/relationships/hyperlink" Id="rId22"/>
    <Relationship TargetMode="External" Target="https://m.edsoo.ru/863f8d54" Type="http://schemas.openxmlformats.org/officeDocument/2006/relationships/hyperlink" Id="rId23"/>
    <Relationship TargetMode="External" Target="https://m.edsoo.ru/863f8d54" Type="http://schemas.openxmlformats.org/officeDocument/2006/relationships/hyperlink" Id="rId24"/>
    <Relationship TargetMode="External" Target="https://m.edsoo.ru/863f8d54" Type="http://schemas.openxmlformats.org/officeDocument/2006/relationships/hyperlink" Id="rId25"/>
    <Relationship TargetMode="External" Target="https://m.edsoo.ru/863f8d54" Type="http://schemas.openxmlformats.org/officeDocument/2006/relationships/hyperlink" Id="rId26"/>
    <Relationship TargetMode="External" Target="https://m.edsoo.ru/863f8d54" Type="http://schemas.openxmlformats.org/officeDocument/2006/relationships/hyperlink" Id="rId27"/>
    <Relationship TargetMode="External" Target="https://m.edsoo.ru/863f8d54" Type="http://schemas.openxmlformats.org/officeDocument/2006/relationships/hyperlink" Id="rId28"/>
    <Relationship TargetMode="External" Target="https://m.edsoo.ru/863f8d54" Type="http://schemas.openxmlformats.org/officeDocument/2006/relationships/hyperlink" Id="rId29"/>
    <Relationship TargetMode="External" Target="https://m.edsoo.ru/863f8d54" Type="http://schemas.openxmlformats.org/officeDocument/2006/relationships/hyperlink" Id="rId30"/>
    <Relationship TargetMode="External" Target="https://m.edsoo.ru/863f8d54" Type="http://schemas.openxmlformats.org/officeDocument/2006/relationships/hyperlink" Id="rId31"/>
    <Relationship TargetMode="External" Target="https://m.edsoo.ru/863f8d54" Type="http://schemas.openxmlformats.org/officeDocument/2006/relationships/hyperlink" Id="rId32"/>
    <Relationship TargetMode="External" Target="https://m.edsoo.ru/863f8d54" Type="http://schemas.openxmlformats.org/officeDocument/2006/relationships/hyperlink" Id="rId33"/>
    <Relationship TargetMode="External" Target="https://m.edsoo.ru/863f8d54" Type="http://schemas.openxmlformats.org/officeDocument/2006/relationships/hyperlink" Id="rId34"/>
    <Relationship TargetMode="External" Target="https://m.edsoo.ru/863f8d54" Type="http://schemas.openxmlformats.org/officeDocument/2006/relationships/hyperlink" Id="rId35"/>
    <Relationship TargetMode="External" Target="https://m.edsoo.ru/863f8d54" Type="http://schemas.openxmlformats.org/officeDocument/2006/relationships/hyperlink" Id="rId36"/>
    <Relationship TargetMode="External" Target="https://m.edsoo.ru/863f8d54" Type="http://schemas.openxmlformats.org/officeDocument/2006/relationships/hyperlink" Id="rId37"/>
    <Relationship TargetMode="External" Target="https://m.edsoo.ru/863f8d54" Type="http://schemas.openxmlformats.org/officeDocument/2006/relationships/hyperlink" Id="rId38"/>
    <Relationship TargetMode="External" Target="https://m.edsoo.ru/863f8d54" Type="http://schemas.openxmlformats.org/officeDocument/2006/relationships/hyperlink" Id="rId39"/>
    <Relationship TargetMode="External" Target="https://m.edsoo.ru/863f8d54" Type="http://schemas.openxmlformats.org/officeDocument/2006/relationships/hyperlink" Id="rId40"/>
    <Relationship TargetMode="External" Target="https://m.edsoo.ru/863f8d54" Type="http://schemas.openxmlformats.org/officeDocument/2006/relationships/hyperlink" Id="rId41"/>
    <Relationship TargetMode="External" Target="https://m.edsoo.ru/863f8d54" Type="http://schemas.openxmlformats.org/officeDocument/2006/relationships/hyperlink" Id="rId42"/>
    <Relationship TargetMode="External" Target="https://m.edsoo.ru/863f8d54" Type="http://schemas.openxmlformats.org/officeDocument/2006/relationships/hyperlink" Id="rId43"/>
    <Relationship TargetMode="External" Target="https://m.edsoo.ru/863f8d54" Type="http://schemas.openxmlformats.org/officeDocument/2006/relationships/hyperlink" Id="rId44"/>
    <Relationship TargetMode="External" Target="https://m.edsoo.ru/863f8d54" Type="http://schemas.openxmlformats.org/officeDocument/2006/relationships/hyperlink" Id="rId45"/>
    <Relationship TargetMode="External" Target="https://m.edsoo.ru/863f8d54" Type="http://schemas.openxmlformats.org/officeDocument/2006/relationships/hyperlink" Id="rId46"/>
    <Relationship TargetMode="External" Target="https://m.edsoo.ru/863f8d54" Type="http://schemas.openxmlformats.org/officeDocument/2006/relationships/hyperlink" Id="rId47"/>
    <Relationship TargetMode="External" Target="https://m.edsoo.ru/863f8d54" Type="http://schemas.openxmlformats.org/officeDocument/2006/relationships/hyperlink" Id="rId48"/>
    <Relationship TargetMode="External" Target="https://m.edsoo.ru/863f8d54" Type="http://schemas.openxmlformats.org/officeDocument/2006/relationships/hyperlink" Id="rId49"/>
    <Relationship TargetMode="External" Target="https://m.edsoo.ru/863f8d54" Type="http://schemas.openxmlformats.org/officeDocument/2006/relationships/hyperlink" Id="rId50"/>
    <Relationship TargetMode="External" Target="https://m.edsoo.ru/863f8d54" Type="http://schemas.openxmlformats.org/officeDocument/2006/relationships/hyperlink" Id="rId51"/>
    <Relationship TargetMode="External" Target="https://m.edsoo.ru/863f8d54" Type="http://schemas.openxmlformats.org/officeDocument/2006/relationships/hyperlink" Id="rId52"/>
    <Relationship TargetMode="External" Target="https://m.edsoo.ru/863f8d54" Type="http://schemas.openxmlformats.org/officeDocument/2006/relationships/hyperlink" Id="rId53"/>
    <Relationship TargetMode="External" Target="https://m.edsoo.ru/863f8d54" Type="http://schemas.openxmlformats.org/officeDocument/2006/relationships/hyperlink" Id="rId54"/>
    <Relationship TargetMode="External" Target="https://m.edsoo.ru/863f8d54" Type="http://schemas.openxmlformats.org/officeDocument/2006/relationships/hyperlink" Id="rId55"/>
    <Relationship TargetMode="External" Target="https://m.edsoo.ru/863f8d54" Type="http://schemas.openxmlformats.org/officeDocument/2006/relationships/hyperlink" Id="rId56"/>
    <Relationship TargetMode="External" Target="https://m.edsoo.ru/863f8d54" Type="http://schemas.openxmlformats.org/officeDocument/2006/relationships/hyperlink" Id="rId57"/>
    <Relationship TargetMode="External" Target="https://m.edsoo.ru/863f8d54" Type="http://schemas.openxmlformats.org/officeDocument/2006/relationships/hyperlink" Id="rId58"/>
    <Relationship TargetMode="External" Target="https://m.edsoo.ru/863f8d54" Type="http://schemas.openxmlformats.org/officeDocument/2006/relationships/hyperlink" Id="rId59"/>
    <Relationship TargetMode="External" Target="https://m.edsoo.ru/863f8d54" Type="http://schemas.openxmlformats.org/officeDocument/2006/relationships/hyperlink" Id="rId60"/>
    <Relationship TargetMode="External" Target="https://m.edsoo.ru/863f8d54" Type="http://schemas.openxmlformats.org/officeDocument/2006/relationships/hyperlink" Id="rId61"/>
    <Relationship TargetMode="External" Target="https://m.edsoo.ru/863f8d54" Type="http://schemas.openxmlformats.org/officeDocument/2006/relationships/hyperlink" Id="rId62"/>
    <Relationship TargetMode="External" Target="https://m.edsoo.ru/863f8d54" Type="http://schemas.openxmlformats.org/officeDocument/2006/relationships/hyperlink" Id="rId63"/>
    <Relationship TargetMode="External" Target="https://m.edsoo.ru/863f8d54" Type="http://schemas.openxmlformats.org/officeDocument/2006/relationships/hyperlink" Id="rId64"/>
    <Relationship TargetMode="External" Target="https://m.edsoo.ru/863f8d54" Type="http://schemas.openxmlformats.org/officeDocument/2006/relationships/hyperlink" Id="rId65"/>
    <Relationship TargetMode="External" Target="https://m.edsoo.ru/863f8d54" Type="http://schemas.openxmlformats.org/officeDocument/2006/relationships/hyperlink" Id="rId66"/>
    <Relationship TargetMode="External" Target="https://m.edsoo.ru/863f8d54" Type="http://schemas.openxmlformats.org/officeDocument/2006/relationships/hyperlink" Id="rId67"/>
    <Relationship TargetMode="External" Target="https://m.edsoo.ru/863f8d54" Type="http://schemas.openxmlformats.org/officeDocument/2006/relationships/hyperlink" Id="rId68"/>
    <Relationship TargetMode="External" Target="https://m.edsoo.ru/863f8d54" Type="http://schemas.openxmlformats.org/officeDocument/2006/relationships/hyperlink" Id="rId69"/>
    <Relationship TargetMode="External" Target="https://m.edsoo.ru/863f8d54" Type="http://schemas.openxmlformats.org/officeDocument/2006/relationships/hyperlink" Id="rId70"/>
    <Relationship TargetMode="External" Target="https://m.edsoo.ru/863f8d54" Type="http://schemas.openxmlformats.org/officeDocument/2006/relationships/hyperlink" Id="rId71"/>
    <Relationship TargetMode="External" Target="https://m.edsoo.ru/863f8d54" Type="http://schemas.openxmlformats.org/officeDocument/2006/relationships/hyperlink" Id="rId72"/>
    <Relationship TargetMode="External" Target="https://m.edsoo.ru/863f8d54" Type="http://schemas.openxmlformats.org/officeDocument/2006/relationships/hyperlink" Id="rId73"/>
    <Relationship TargetMode="External" Target="https://m.edsoo.ru/863f8d54" Type="http://schemas.openxmlformats.org/officeDocument/2006/relationships/hyperlink" Id="rId74"/>
    <Relationship TargetMode="External" Target="https://m.edsoo.ru/863f8d54" Type="http://schemas.openxmlformats.org/officeDocument/2006/relationships/hyperlink" Id="rId75"/>
    <Relationship TargetMode="External" Target="https://m.edsoo.ru/863f8d54" Type="http://schemas.openxmlformats.org/officeDocument/2006/relationships/hyperlink" Id="rId76"/>
    <Relationship TargetMode="External" Target="https://m.edsoo.ru/863f8d54" Type="http://schemas.openxmlformats.org/officeDocument/2006/relationships/hyperlink" Id="rId77"/>
    <Relationship TargetMode="External" Target="https://m.edsoo.ru/863f8d54" Type="http://schemas.openxmlformats.org/officeDocument/2006/relationships/hyperlink" Id="rId78"/>
    <Relationship TargetMode="External" Target="https://m.edsoo.ru/863f8d54" Type="http://schemas.openxmlformats.org/officeDocument/2006/relationships/hyperlink" Id="rId79"/>
    <Relationship TargetMode="External" Target="https://m.edsoo.ru/863f8d54" Type="http://schemas.openxmlformats.org/officeDocument/2006/relationships/hyperlink" Id="rId80"/>
    <Relationship TargetMode="External" Target="https://m.edsoo.ru/863f8d54" Type="http://schemas.openxmlformats.org/officeDocument/2006/relationships/hyperlink" Id="rId81"/>
    <Relationship TargetMode="External" Target="https://m.edsoo.ru/863f8d54" Type="http://schemas.openxmlformats.org/officeDocument/2006/relationships/hyperlink" Id="rId82"/>
    <Relationship TargetMode="External" Target="https://m.edsoo.ru/863f8d54" Type="http://schemas.openxmlformats.org/officeDocument/2006/relationships/hyperlink" Id="rId83"/>
    <Relationship TargetMode="External" Target="https://m.edsoo.ru/863f8d54" Type="http://schemas.openxmlformats.org/officeDocument/2006/relationships/hyperlink" Id="rId84"/>
    <Relationship TargetMode="External" Target="https://m.edsoo.ru/863f8d54" Type="http://schemas.openxmlformats.org/officeDocument/2006/relationships/hyperlink" Id="rId85"/>
    <Relationship TargetMode="External" Target="https://m.edsoo.ru/863f8d54" Type="http://schemas.openxmlformats.org/officeDocument/2006/relationships/hyperlink" Id="rId86"/>
    <Relationship TargetMode="External" Target="https://m.edsoo.ru/863f8d54" Type="http://schemas.openxmlformats.org/officeDocument/2006/relationships/hyperlink" Id="rId87"/>
    <Relationship TargetMode="External" Target="https://m.edsoo.ru/863f8d54" Type="http://schemas.openxmlformats.org/officeDocument/2006/relationships/hyperlink" Id="rId88"/>
    <Relationship TargetMode="External" Target="https://m.edsoo.ru/863f8d54" Type="http://schemas.openxmlformats.org/officeDocument/2006/relationships/hyperlink" Id="rId89"/>
    <Relationship TargetMode="External" Target="https://m.edsoo.ru/863f8d54" Type="http://schemas.openxmlformats.org/officeDocument/2006/relationships/hyperlink" Id="rId90"/>
    <Relationship TargetMode="External" Target="https://m.edsoo.ru/863f8d54" Type="http://schemas.openxmlformats.org/officeDocument/2006/relationships/hyperlink" Id="rId91"/>
    <Relationship TargetMode="External" Target="https://m.edsoo.ru/863f8d54" Type="http://schemas.openxmlformats.org/officeDocument/2006/relationships/hyperlink" Id="rId92"/>
    <Relationship TargetMode="External" Target="https://m.edsoo.ru/863f8d54" Type="http://schemas.openxmlformats.org/officeDocument/2006/relationships/hyperlink" Id="rId93"/>
    <Relationship TargetMode="External" Target="https://m.edsoo.ru/863f8d54" Type="http://schemas.openxmlformats.org/officeDocument/2006/relationships/hyperlink" Id="rId94"/>
    <Relationship TargetMode="External" Target="https://m.edsoo.ru/863f8d54" Type="http://schemas.openxmlformats.org/officeDocument/2006/relationships/hyperlink" Id="rId95"/>
    <Relationship TargetMode="External" Target="https://m.edsoo.ru/863f8d54" Type="http://schemas.openxmlformats.org/officeDocument/2006/relationships/hyperlink" Id="rId96"/>
    <Relationship TargetMode="External" Target="https://m.edsoo.ru/863f8d54" Type="http://schemas.openxmlformats.org/officeDocument/2006/relationships/hyperlink" Id="rId97"/>
    <Relationship TargetMode="External" Target="https://m.edsoo.ru/863f8d54" Type="http://schemas.openxmlformats.org/officeDocument/2006/relationships/hyperlink" Id="rId98"/>
    <Relationship TargetMode="External" Target="https://m.edsoo.ru/863f8d54" Type="http://schemas.openxmlformats.org/officeDocument/2006/relationships/hyperlink" Id="rId99"/>
    <Relationship TargetMode="External" Target="https://m.edsoo.ru/7f414c04" Type="http://schemas.openxmlformats.org/officeDocument/2006/relationships/hyperlink" Id="rId100"/>
    <Relationship TargetMode="External" Target="https://m.edsoo.ru/863f8d54" Type="http://schemas.openxmlformats.org/officeDocument/2006/relationships/hyperlink" Id="rId101"/>
    <Relationship TargetMode="External" Target="https://m.edsoo.ru/863f8d54" Type="http://schemas.openxmlformats.org/officeDocument/2006/relationships/hyperlink" Id="rId102"/>
    <Relationship TargetMode="External" Target="https://m.edsoo.ru/863f8d54" Type="http://schemas.openxmlformats.org/officeDocument/2006/relationships/hyperlink" Id="rId103"/>
    <Relationship TargetMode="External" Target="https://m.edsoo.ru/863f8d54" Type="http://schemas.openxmlformats.org/officeDocument/2006/relationships/hyperlink" Id="rId104"/>
    <Relationship TargetMode="External" Target="https://m.edsoo.ru/7f414c04" Type="http://schemas.openxmlformats.org/officeDocument/2006/relationships/hyperlink" Id="rId105"/>
    <Relationship TargetMode="External" Target="https://m.edsoo.ru/7f414c04" Type="http://schemas.openxmlformats.org/officeDocument/2006/relationships/hyperlink" Id="rId106"/>
    <Relationship TargetMode="External" Target="https://m.edsoo.ru/7f414c04" Type="http://schemas.openxmlformats.org/officeDocument/2006/relationships/hyperlink" Id="rId107"/>
    <Relationship TargetMode="External" Target="https://m.edsoo.ru/7f414c04" Type="http://schemas.openxmlformats.org/officeDocument/2006/relationships/hyperlink" Id="rId108"/>
    <Relationship TargetMode="External" Target="https://m.edsoo.ru/7f414c04" Type="http://schemas.openxmlformats.org/officeDocument/2006/relationships/hyperlink" Id="rId109"/>
    <Relationship TargetMode="External" Target="https://m.edsoo.ru/7f414c04" Type="http://schemas.openxmlformats.org/officeDocument/2006/relationships/hyperlink" Id="rId110"/>
    <Relationship TargetMode="External" Target="https://m.edsoo.ru/7f414c04" Type="http://schemas.openxmlformats.org/officeDocument/2006/relationships/hyperlink" Id="rId111"/>
    <Relationship TargetMode="External" Target="https://m.edsoo.ru/7f414c04" Type="http://schemas.openxmlformats.org/officeDocument/2006/relationships/hyperlink" Id="rId112"/>
    <Relationship TargetMode="External" Target="https://m.edsoo.ru/7f414c04" Type="http://schemas.openxmlformats.org/officeDocument/2006/relationships/hyperlink" Id="rId113"/>
    <Relationship TargetMode="External" Target="https://m.edsoo.ru/7f414c04" Type="http://schemas.openxmlformats.org/officeDocument/2006/relationships/hyperlink" Id="rId114"/>
    <Relationship TargetMode="External" Target="https://m.edsoo.ru/7f414c04" Type="http://schemas.openxmlformats.org/officeDocument/2006/relationships/hyperlink" Id="rId115"/>
    <Relationship TargetMode="External" Target="https://m.edsoo.ru/7f414c04" Type="http://schemas.openxmlformats.org/officeDocument/2006/relationships/hyperlink" Id="rId116"/>
    <Relationship TargetMode="External" Target="https://m.edsoo.ru/7f414c04" Type="http://schemas.openxmlformats.org/officeDocument/2006/relationships/hyperlink" Id="rId117"/>
    <Relationship TargetMode="External" Target="https://m.edsoo.ru/7f414c04" Type="http://schemas.openxmlformats.org/officeDocument/2006/relationships/hyperlink" Id="rId118"/>
    <Relationship TargetMode="External" Target="https://m.edsoo.ru/7f414c04" Type="http://schemas.openxmlformats.org/officeDocument/2006/relationships/hyperlink" Id="rId119"/>
    <Relationship TargetMode="External" Target="https://m.edsoo.ru/7f414c04" Type="http://schemas.openxmlformats.org/officeDocument/2006/relationships/hyperlink" Id="rId120"/>
    <Relationship TargetMode="External" Target="https://m.edsoo.ru/7f414c04" Type="http://schemas.openxmlformats.org/officeDocument/2006/relationships/hyperlink" Id="rId121"/>
    <Relationship TargetMode="External" Target="https://m.edsoo.ru/7f414c04" Type="http://schemas.openxmlformats.org/officeDocument/2006/relationships/hyperlink" Id="rId122"/>
    <Relationship TargetMode="External" Target="https://m.edsoo.ru/7f414c04" Type="http://schemas.openxmlformats.org/officeDocument/2006/relationships/hyperlink" Id="rId123"/>
    <Relationship TargetMode="External" Target="https://m.edsoo.ru/7f414c04" Type="http://schemas.openxmlformats.org/officeDocument/2006/relationships/hyperlink" Id="rId124"/>
    <Relationship TargetMode="External" Target="https://m.edsoo.ru/7f414c04" Type="http://schemas.openxmlformats.org/officeDocument/2006/relationships/hyperlink" Id="rId125"/>
    <Relationship TargetMode="External" Target="https://m.edsoo.ru/7f414c04" Type="http://schemas.openxmlformats.org/officeDocument/2006/relationships/hyperlink" Id="rId126"/>
    <Relationship TargetMode="External" Target="https://m.edsoo.ru/7f414c04" Type="http://schemas.openxmlformats.org/officeDocument/2006/relationships/hyperlink" Id="rId127"/>
    <Relationship TargetMode="External" Target="https://m.edsoo.ru/7f414c04" Type="http://schemas.openxmlformats.org/officeDocument/2006/relationships/hyperlink" Id="rId128"/>
    <Relationship TargetMode="External" Target="https://m.edsoo.ru/7f414c04" Type="http://schemas.openxmlformats.org/officeDocument/2006/relationships/hyperlink" Id="rId129"/>
    <Relationship TargetMode="External" Target="https://m.edsoo.ru/7f414c04" Type="http://schemas.openxmlformats.org/officeDocument/2006/relationships/hyperlink" Id="rId130"/>
    <Relationship TargetMode="External" Target="https://m.edsoo.ru/7f414c04" Type="http://schemas.openxmlformats.org/officeDocument/2006/relationships/hyperlink" Id="rId131"/>
    <Relationship TargetMode="External" Target="https://m.edsoo.ru/7f414c04" Type="http://schemas.openxmlformats.org/officeDocument/2006/relationships/hyperlink" Id="rId132"/>
    <Relationship TargetMode="External" Target="https://m.edsoo.ru/7f414c04" Type="http://schemas.openxmlformats.org/officeDocument/2006/relationships/hyperlink" Id="rId133"/>
    <Relationship TargetMode="External" Target="https://m.edsoo.ru/7f414c04" Type="http://schemas.openxmlformats.org/officeDocument/2006/relationships/hyperlink" Id="rId134"/>
    <Relationship TargetMode="External" Target="https://m.edsoo.ru/7f414c04" Type="http://schemas.openxmlformats.org/officeDocument/2006/relationships/hyperlink" Id="rId135"/>
    <Relationship TargetMode="External" Target="https://m.edsoo.ru/7f414c04" Type="http://schemas.openxmlformats.org/officeDocument/2006/relationships/hyperlink" Id="rId136"/>
    <Relationship TargetMode="External" Target="https://m.edsoo.ru/7f414c04" Type="http://schemas.openxmlformats.org/officeDocument/2006/relationships/hyperlink" Id="rId137"/>
    <Relationship TargetMode="External" Target="https://m.edsoo.ru/7f414c04" Type="http://schemas.openxmlformats.org/officeDocument/2006/relationships/hyperlink" Id="rId138"/>
    <Relationship TargetMode="External" Target="https://m.edsoo.ru/7f414c04" Type="http://schemas.openxmlformats.org/officeDocument/2006/relationships/hyperlink" Id="rId139"/>
    <Relationship TargetMode="External" Target="https://m.edsoo.ru/7f414c04" Type="http://schemas.openxmlformats.org/officeDocument/2006/relationships/hyperlink" Id="rId140"/>
    <Relationship TargetMode="External" Target="https://m.edsoo.ru/7f414c04" Type="http://schemas.openxmlformats.org/officeDocument/2006/relationships/hyperlink" Id="rId141"/>
    <Relationship TargetMode="External" Target="https://m.edsoo.ru/7f414c04" Type="http://schemas.openxmlformats.org/officeDocument/2006/relationships/hyperlink" Id="rId142"/>
    <Relationship TargetMode="External" Target="https://m.edsoo.ru/7f414c04" Type="http://schemas.openxmlformats.org/officeDocument/2006/relationships/hyperlink" Id="rId143"/>
    <Relationship TargetMode="External" Target="https://m.edsoo.ru/7f414c04" Type="http://schemas.openxmlformats.org/officeDocument/2006/relationships/hyperlink" Id="rId144"/>
    <Relationship TargetMode="External" Target="https://m.edsoo.ru/7f414c04" Type="http://schemas.openxmlformats.org/officeDocument/2006/relationships/hyperlink" Id="rId145"/>
    <Relationship TargetMode="External" Target="https://m.edsoo.ru/7f414c04" Type="http://schemas.openxmlformats.org/officeDocument/2006/relationships/hyperlink" Id="rId146"/>
    <Relationship TargetMode="External" Target="https://m.edsoo.ru/7f414c04" Type="http://schemas.openxmlformats.org/officeDocument/2006/relationships/hyperlink" Id="rId147"/>
    <Relationship TargetMode="External" Target="https://m.edsoo.ru/7f414c04" Type="http://schemas.openxmlformats.org/officeDocument/2006/relationships/hyperlink" Id="rId148"/>
    <Relationship TargetMode="External" Target="https://m.edsoo.ru/7f414c04" Type="http://schemas.openxmlformats.org/officeDocument/2006/relationships/hyperlink" Id="rId149"/>
    <Relationship TargetMode="External" Target="https://m.edsoo.ru/7f414c04" Type="http://schemas.openxmlformats.org/officeDocument/2006/relationships/hyperlink" Id="rId150"/>
    <Relationship TargetMode="External" Target="https://m.edsoo.ru/7f414c04" Type="http://schemas.openxmlformats.org/officeDocument/2006/relationships/hyperlink" Id="rId151"/>
    <Relationship TargetMode="External" Target="https://m.edsoo.ru/7f414c04" Type="http://schemas.openxmlformats.org/officeDocument/2006/relationships/hyperlink" Id="rId152"/>
    <Relationship TargetMode="External" Target="https://m.edsoo.ru/7f414c04" Type="http://schemas.openxmlformats.org/officeDocument/2006/relationships/hyperlink" Id="rId153"/>
    <Relationship TargetMode="External" Target="https://m.edsoo.ru/7f414c04" Type="http://schemas.openxmlformats.org/officeDocument/2006/relationships/hyperlink" Id="rId154"/>
    <Relationship TargetMode="External" Target="https://m.edsoo.ru/7f414c04" Type="http://schemas.openxmlformats.org/officeDocument/2006/relationships/hyperlink" Id="rId155"/>
    <Relationship TargetMode="External" Target="https://m.edsoo.ru/7f414c04" Type="http://schemas.openxmlformats.org/officeDocument/2006/relationships/hyperlink" Id="rId156"/>
    <Relationship TargetMode="External" Target="https://m.edsoo.ru/7f414c04" Type="http://schemas.openxmlformats.org/officeDocument/2006/relationships/hyperlink" Id="rId157"/>
    <Relationship TargetMode="External" Target="https://m.edsoo.ru/7f414c04" Type="http://schemas.openxmlformats.org/officeDocument/2006/relationships/hyperlink" Id="rId158"/>
    <Relationship TargetMode="External" Target="https://m.edsoo.ru/7f414c04" Type="http://schemas.openxmlformats.org/officeDocument/2006/relationships/hyperlink" Id="rId159"/>
    <Relationship TargetMode="External" Target="https://m.edsoo.ru/7f414c04" Type="http://schemas.openxmlformats.org/officeDocument/2006/relationships/hyperlink" Id="rId160"/>
    <Relationship TargetMode="External" Target="https://m.edsoo.ru/7f414c04" Type="http://schemas.openxmlformats.org/officeDocument/2006/relationships/hyperlink" Id="rId161"/>
    <Relationship TargetMode="External" Target="https://m.edsoo.ru/7f414c04" Type="http://schemas.openxmlformats.org/officeDocument/2006/relationships/hyperlink" Id="rId162"/>
    <Relationship TargetMode="External" Target="https://m.edsoo.ru/7f414c04" Type="http://schemas.openxmlformats.org/officeDocument/2006/relationships/hyperlink" Id="rId163"/>
    <Relationship TargetMode="External" Target="https://m.edsoo.ru/7f414c04" Type="http://schemas.openxmlformats.org/officeDocument/2006/relationships/hyperlink" Id="rId164"/>
    <Relationship TargetMode="External" Target="https://m.edsoo.ru/7f414c04" Type="http://schemas.openxmlformats.org/officeDocument/2006/relationships/hyperlink" Id="rId165"/>
    <Relationship TargetMode="External" Target="https://m.edsoo.ru/7f414c04" Type="http://schemas.openxmlformats.org/officeDocument/2006/relationships/hyperlink" Id="rId166"/>
    <Relationship TargetMode="External" Target="https://m.edsoo.ru/7f414c04" Type="http://schemas.openxmlformats.org/officeDocument/2006/relationships/hyperlink" Id="rId167"/>
    <Relationship TargetMode="External" Target="https://m.edsoo.ru/7f414c04" Type="http://schemas.openxmlformats.org/officeDocument/2006/relationships/hyperlink" Id="rId168"/>
    <Relationship TargetMode="External" Target="https://m.edsoo.ru/7f414c04" Type="http://schemas.openxmlformats.org/officeDocument/2006/relationships/hyperlink" Id="rId169"/>
    <Relationship TargetMode="External" Target="https://m.edsoo.ru/7f414c04" Type="http://schemas.openxmlformats.org/officeDocument/2006/relationships/hyperlink" Id="rId170"/>
    <Relationship TargetMode="External" Target="https://m.edsoo.ru/7f414c04" Type="http://schemas.openxmlformats.org/officeDocument/2006/relationships/hyperlink" Id="rId171"/>
    <Relationship TargetMode="External" Target="https://m.edsoo.ru/7f414c04" Type="http://schemas.openxmlformats.org/officeDocument/2006/relationships/hyperlink" Id="rId172"/>
    <Relationship TargetMode="External" Target="https://m.edsoo.ru/7f414c04" Type="http://schemas.openxmlformats.org/officeDocument/2006/relationships/hyperlink" Id="rId173"/>
    <Relationship TargetMode="External" Target="https://m.edsoo.ru/7f414c04" Type="http://schemas.openxmlformats.org/officeDocument/2006/relationships/hyperlink" Id="rId174"/>
    <Relationship TargetMode="External" Target="https://m.edsoo.ru/7f414c04" Type="http://schemas.openxmlformats.org/officeDocument/2006/relationships/hyperlink" Id="rId175"/>
    <Relationship TargetMode="External" Target="https://m.edsoo.ru/7f414c04" Type="http://schemas.openxmlformats.org/officeDocument/2006/relationships/hyperlink" Id="rId176"/>
    <Relationship TargetMode="External" Target="https://m.edsoo.ru/7f414c04" Type="http://schemas.openxmlformats.org/officeDocument/2006/relationships/hyperlink" Id="rId177"/>
    <Relationship TargetMode="External" Target="https://m.edsoo.ru/7f414c04" Type="http://schemas.openxmlformats.org/officeDocument/2006/relationships/hyperlink" Id="rId178"/>
    <Relationship TargetMode="External" Target="https://m.edsoo.ru/7f414c04" Type="http://schemas.openxmlformats.org/officeDocument/2006/relationships/hyperlink" Id="rId179"/>
    <Relationship TargetMode="External" Target="https://m.edsoo.ru/7f414c04" Type="http://schemas.openxmlformats.org/officeDocument/2006/relationships/hyperlink" Id="rId180"/>
    <Relationship TargetMode="External" Target="https://m.edsoo.ru/7f414c04" Type="http://schemas.openxmlformats.org/officeDocument/2006/relationships/hyperlink" Id="rId181"/>
    <Relationship TargetMode="External" Target="https://m.edsoo.ru/7f414c04" Type="http://schemas.openxmlformats.org/officeDocument/2006/relationships/hyperlink" Id="rId182"/>
    <Relationship TargetMode="External" Target="https://m.edsoo.ru/7f414c04" Type="http://schemas.openxmlformats.org/officeDocument/2006/relationships/hyperlink" Id="rId183"/>
    <Relationship TargetMode="External" Target="https://m.edsoo.ru/7f414c04" Type="http://schemas.openxmlformats.org/officeDocument/2006/relationships/hyperlink" Id="rId184"/>
    <Relationship TargetMode="External" Target="https://m.edsoo.ru/7f414c04" Type="http://schemas.openxmlformats.org/officeDocument/2006/relationships/hyperlink" Id="rId185"/>
    <Relationship TargetMode="External" Target="https://m.edsoo.ru/7f414c04" Type="http://schemas.openxmlformats.org/officeDocument/2006/relationships/hyperlink" Id="rId186"/>
    <Relationship TargetMode="External" Target="https://m.edsoo.ru/7f414c04" Type="http://schemas.openxmlformats.org/officeDocument/2006/relationships/hyperlink" Id="rId187"/>
    <Relationship TargetMode="External" Target="https://m.edsoo.ru/7f414c04" Type="http://schemas.openxmlformats.org/officeDocument/2006/relationships/hyperlink" Id="rId188"/>
    <Relationship TargetMode="External" Target="https://m.edsoo.ru/7f414c04" Type="http://schemas.openxmlformats.org/officeDocument/2006/relationships/hyperlink" Id="rId189"/>
    <Relationship TargetMode="External" Target="https://m.edsoo.ru/7f414c04" Type="http://schemas.openxmlformats.org/officeDocument/2006/relationships/hyperlink" Id="rId190"/>
    <Relationship TargetMode="External" Target="https://m.edsoo.ru/7f414c04" Type="http://schemas.openxmlformats.org/officeDocument/2006/relationships/hyperlink" Id="rId191"/>
    <Relationship TargetMode="External" Target="https://m.edsoo.ru/7f414c04" Type="http://schemas.openxmlformats.org/officeDocument/2006/relationships/hyperlink" Id="rId192"/>
    <Relationship TargetMode="External" Target="https://m.edsoo.ru/7f414c04" Type="http://schemas.openxmlformats.org/officeDocument/2006/relationships/hyperlink" Id="rId193"/>
    <Relationship TargetMode="External" Target="https://m.edsoo.ru/7f414c04" Type="http://schemas.openxmlformats.org/officeDocument/2006/relationships/hyperlink" Id="rId194"/>
    <Relationship TargetMode="External" Target="https://m.edsoo.ru/7f414c04" Type="http://schemas.openxmlformats.org/officeDocument/2006/relationships/hyperlink" Id="rId195"/>
    <Relationship TargetMode="External" Target="https://m.edsoo.ru/7f414c04" Type="http://schemas.openxmlformats.org/officeDocument/2006/relationships/hyperlink" Id="rId196"/>
    <Relationship TargetMode="External" Target="https://m.edsoo.ru/7f414c04" Type="http://schemas.openxmlformats.org/officeDocument/2006/relationships/hyperlink" Id="rId197"/>
    <Relationship TargetMode="External" Target="https://m.edsoo.ru/7f414c04" Type="http://schemas.openxmlformats.org/officeDocument/2006/relationships/hyperlink" Id="rId198"/>
    <Relationship TargetMode="External" Target="https://m.edsoo.ru/7f414c04" Type="http://schemas.openxmlformats.org/officeDocument/2006/relationships/hyperlink" Id="rId199"/>
    <Relationship TargetMode="External" Target="https://m.edsoo.ru/7f414c04" Type="http://schemas.openxmlformats.org/officeDocument/2006/relationships/hyperlink" Id="rId200"/>
    <Relationship TargetMode="External" Target="https://m.edsoo.ru/7f414c04" Type="http://schemas.openxmlformats.org/officeDocument/2006/relationships/hyperlink" Id="rId201"/>
    <Relationship TargetMode="External" Target="https://m.edsoo.ru/7f414c04" Type="http://schemas.openxmlformats.org/officeDocument/2006/relationships/hyperlink" Id="rId202"/>
    <Relationship TargetMode="External" Target="https://m.edsoo.ru/7f414c04" Type="http://schemas.openxmlformats.org/officeDocument/2006/relationships/hyperlink" Id="rId203"/>
    <Relationship TargetMode="External" Target="https://m.edsoo.ru/7f414c04" Type="http://schemas.openxmlformats.org/officeDocument/2006/relationships/hyperlink" Id="rId204"/>
    <Relationship TargetMode="External" Target="https://m.edsoo.ru/7f414c04" Type="http://schemas.openxmlformats.org/officeDocument/2006/relationships/hyperlink" Id="rId205"/>
    <Relationship TargetMode="External" Target="https://m.edsoo.ru/7f414c04" Type="http://schemas.openxmlformats.org/officeDocument/2006/relationships/hyperlink" Id="rId206"/>
    <Relationship TargetMode="External" Target="https://m.edsoo.ru/7f414c04" Type="http://schemas.openxmlformats.org/officeDocument/2006/relationships/hyperlink" Id="rId207"/>
    <Relationship TargetMode="External" Target="https://m.edsoo.ru/7f414c04" Type="http://schemas.openxmlformats.org/officeDocument/2006/relationships/hyperlink" Id="rId208"/>
    <Relationship TargetMode="External" Target="https://m.edsoo.ru/7f414c04" Type="http://schemas.openxmlformats.org/officeDocument/2006/relationships/hyperlink" Id="rId209"/>
    <Relationship TargetMode="External" Target="https://m.edsoo.ru/7f414c04" Type="http://schemas.openxmlformats.org/officeDocument/2006/relationships/hyperlink" Id="rId210"/>
    <Relationship TargetMode="External" Target="https://m.edsoo.ru/7f414c04" Type="http://schemas.openxmlformats.org/officeDocument/2006/relationships/hyperlink" Id="rId211"/>
    <Relationship TargetMode="External" Target="https://m.edsoo.ru/7f414c04" Type="http://schemas.openxmlformats.org/officeDocument/2006/relationships/hyperlink" Id="rId212"/>
    <Relationship TargetMode="External" Target="https://m.edsoo.ru/7f414c04" Type="http://schemas.openxmlformats.org/officeDocument/2006/relationships/hyperlink" Id="rId213"/>
    <Relationship TargetMode="External" Target="https://m.edsoo.ru/7f414c04" Type="http://schemas.openxmlformats.org/officeDocument/2006/relationships/hyperlink" Id="rId214"/>
    <Relationship TargetMode="External" Target="https://m.edsoo.ru/7f414c04" Type="http://schemas.openxmlformats.org/officeDocument/2006/relationships/hyperlink" Id="rId215"/>
    <Relationship TargetMode="External" Target="https://m.edsoo.ru/7f414c04" Type="http://schemas.openxmlformats.org/officeDocument/2006/relationships/hyperlink" Id="rId216"/>
    <Relationship TargetMode="External" Target="https://m.edsoo.ru/7f414c04" Type="http://schemas.openxmlformats.org/officeDocument/2006/relationships/hyperlink" Id="rId217"/>
    <Relationship TargetMode="External" Target="https://m.edsoo.ru/7f414c04" Type="http://schemas.openxmlformats.org/officeDocument/2006/relationships/hyperlink" Id="rId218"/>
    <Relationship TargetMode="External" Target="https://m.edsoo.ru/7f414c04" Type="http://schemas.openxmlformats.org/officeDocument/2006/relationships/hyperlink" Id="rId219"/>
    <Relationship TargetMode="External" Target="https://m.edsoo.ru/7f414c04" Type="http://schemas.openxmlformats.org/officeDocument/2006/relationships/hyperlink" Id="rId220"/>
    <Relationship TargetMode="External" Target="https://m.edsoo.ru/7f414c04" Type="http://schemas.openxmlformats.org/officeDocument/2006/relationships/hyperlink" Id="rId221"/>
    <Relationship TargetMode="External" Target="https://m.edsoo.ru/7f414c04" Type="http://schemas.openxmlformats.org/officeDocument/2006/relationships/hyperlink" Id="rId222"/>
    <Relationship TargetMode="External" Target="https://m.edsoo.ru/7f414c04" Type="http://schemas.openxmlformats.org/officeDocument/2006/relationships/hyperlink" Id="rId223"/>
    <Relationship TargetMode="External" Target="https://m.edsoo.ru/7f414c04" Type="http://schemas.openxmlformats.org/officeDocument/2006/relationships/hyperlink" Id="rId224"/>
    <Relationship TargetMode="External" Target="https://m.edsoo.ru/7f414c04" Type="http://schemas.openxmlformats.org/officeDocument/2006/relationships/hyperlink" Id="rId225"/>
    <Relationship TargetMode="External" Target="https://m.edsoo.ru/7f414c04" Type="http://schemas.openxmlformats.org/officeDocument/2006/relationships/hyperlink" Id="rId226"/>
    <Relationship TargetMode="External" Target="https://m.edsoo.ru/7f414c04" Type="http://schemas.openxmlformats.org/officeDocument/2006/relationships/hyperlink" Id="rId227"/>
    <Relationship TargetMode="External" Target="https://m.edsoo.ru/7f414c04" Type="http://schemas.openxmlformats.org/officeDocument/2006/relationships/hyperlink" Id="rId228"/>
    <Relationship TargetMode="External" Target="https://m.edsoo.ru/7f414c04" Type="http://schemas.openxmlformats.org/officeDocument/2006/relationships/hyperlink" Id="rId229"/>
    <Relationship TargetMode="External" Target="https://m.edsoo.ru/7f414c04" Type="http://schemas.openxmlformats.org/officeDocument/2006/relationships/hyperlink" Id="rId230"/>
    <Relationship TargetMode="External" Target="https://m.edsoo.ru/7f414c04" Type="http://schemas.openxmlformats.org/officeDocument/2006/relationships/hyperlink" Id="rId231"/>
    <Relationship TargetMode="External" Target="https://m.edsoo.ru/7f414c04" Type="http://schemas.openxmlformats.org/officeDocument/2006/relationships/hyperlink" Id="rId232"/>
    <Relationship TargetMode="External" Target="https://m.edsoo.ru/7f414c04" Type="http://schemas.openxmlformats.org/officeDocument/2006/relationships/hyperlink" Id="rId233"/>
    <Relationship TargetMode="External" Target="https://m.edsoo.ru/7f414c04" Type="http://schemas.openxmlformats.org/officeDocument/2006/relationships/hyperlink" Id="rId234"/>
    <Relationship TargetMode="External" Target="https://m.edsoo.ru/7f414c04" Type="http://schemas.openxmlformats.org/officeDocument/2006/relationships/hyperlink" Id="rId235"/>
    <Relationship TargetMode="External" Target="https://m.edsoo.ru/7f414c04" Type="http://schemas.openxmlformats.org/officeDocument/2006/relationships/hyperlink" Id="rId236"/>
    <Relationship TargetMode="External" Target="https://m.edsoo.ru/7f414c04" Type="http://schemas.openxmlformats.org/officeDocument/2006/relationships/hyperlink" Id="rId237"/>
    <Relationship TargetMode="External" Target="https://m.edsoo.ru/7f414c04" Type="http://schemas.openxmlformats.org/officeDocument/2006/relationships/hyperlink" Id="rId238"/>
    <Relationship TargetMode="External" Target="https://m.edsoo.ru/7f414c04" Type="http://schemas.openxmlformats.org/officeDocument/2006/relationships/hyperlink" Id="rId239"/>
    <Relationship TargetMode="External" Target="https://m.edsoo.ru/7f414c04" Type="http://schemas.openxmlformats.org/officeDocument/2006/relationships/hyperlink" Id="rId240"/>
    <Relationship TargetMode="External" Target="https://m.edsoo.ru/7f414c04" Type="http://schemas.openxmlformats.org/officeDocument/2006/relationships/hyperlink" Id="rId241"/>
    <Relationship TargetMode="External" Target="https://m.edsoo.ru/7f414c04" Type="http://schemas.openxmlformats.org/officeDocument/2006/relationships/hyperlink" Id="rId242"/>
    <Relationship TargetMode="External" Target="https://m.edsoo.ru/7f414c04" Type="http://schemas.openxmlformats.org/officeDocument/2006/relationships/hyperlink" Id="rId243"/>
    <Relationship TargetMode="External" Target="https://m.edsoo.ru/7f414c04" Type="http://schemas.openxmlformats.org/officeDocument/2006/relationships/hyperlink" Id="rId244"/>
    <Relationship TargetMode="External" Target="https://m.edsoo.ru/7f414c04" Type="http://schemas.openxmlformats.org/officeDocument/2006/relationships/hyperlink" Id="rId245"/>
    <Relationship TargetMode="External" Target="https://m.edsoo.ru/7f414c04" Type="http://schemas.openxmlformats.org/officeDocument/2006/relationships/hyperlink" Id="rId246"/>
    <Relationship TargetMode="External" Target="https://m.edsoo.ru/7f414c04" Type="http://schemas.openxmlformats.org/officeDocument/2006/relationships/hyperlink" Id="rId247"/>
    <Relationship TargetMode="External" Target="https://m.edsoo.ru/7f414c04" Type="http://schemas.openxmlformats.org/officeDocument/2006/relationships/hyperlink" Id="rId248"/>
    <Relationship TargetMode="External" Target="https://m.edsoo.ru/7f414c04" Type="http://schemas.openxmlformats.org/officeDocument/2006/relationships/hyperlink" Id="rId249"/>
    <Relationship TargetMode="External" Target="https://m.edsoo.ru/7f414c04" Type="http://schemas.openxmlformats.org/officeDocument/2006/relationships/hyperlink" Id="rId250"/>
    <Relationship TargetMode="External" Target="https://m.edsoo.ru/7f414c04" Type="http://schemas.openxmlformats.org/officeDocument/2006/relationships/hyperlink" Id="rId251"/>
    <Relationship TargetMode="External" Target="https://m.edsoo.ru/7f414c04" Type="http://schemas.openxmlformats.org/officeDocument/2006/relationships/hyperlink" Id="rId252"/>
    <Relationship TargetMode="External" Target="https://m.edsoo.ru/7f414c04" Type="http://schemas.openxmlformats.org/officeDocument/2006/relationships/hyperlink" Id="rId253"/>
    <Relationship TargetMode="External" Target="https://m.edsoo.ru/7f414c04" Type="http://schemas.openxmlformats.org/officeDocument/2006/relationships/hyperlink" Id="rId254"/>
    <Relationship TargetMode="External" Target="https://m.edsoo.ru/7f414c04" Type="http://schemas.openxmlformats.org/officeDocument/2006/relationships/hyperlink" Id="rId255"/>
    <Relationship TargetMode="External" Target="https://m.edsoo.ru/7f414c04" Type="http://schemas.openxmlformats.org/officeDocument/2006/relationships/hyperlink" Id="rId256"/>
    <Relationship TargetMode="External" Target="https://m.edsoo.ru/7f414c04" Type="http://schemas.openxmlformats.org/officeDocument/2006/relationships/hyperlink" Id="rId257"/>
    <Relationship TargetMode="External" Target="https://m.edsoo.ru/7f414c04" Type="http://schemas.openxmlformats.org/officeDocument/2006/relationships/hyperlink" Id="rId258"/>
    <Relationship TargetMode="External" Target="https://m.edsoo.ru/7f414c04" Type="http://schemas.openxmlformats.org/officeDocument/2006/relationships/hyperlink" Id="rId259"/>
    <Relationship TargetMode="External" Target="https://m.edsoo.ru/7f414c04" Type="http://schemas.openxmlformats.org/officeDocument/2006/relationships/hyperlink" Id="rId260"/>
    <Relationship TargetMode="External" Target="https://m.edsoo.ru/7f414c04" Type="http://schemas.openxmlformats.org/officeDocument/2006/relationships/hyperlink" Id="rId261"/>
    <Relationship TargetMode="External" Target="https://m.edsoo.ru/7f414c04" Type="http://schemas.openxmlformats.org/officeDocument/2006/relationships/hyperlink" Id="rId262"/>
    <Relationship TargetMode="External" Target="https://m.edsoo.ru/7f414c04" Type="http://schemas.openxmlformats.org/officeDocument/2006/relationships/hyperlink" Id="rId263"/>
    <Relationship TargetMode="External" Target="https://m.edsoo.ru/7f414c04" Type="http://schemas.openxmlformats.org/officeDocument/2006/relationships/hyperlink" Id="rId264"/>
    <Relationship TargetMode="External" Target="https://m.edsoo.ru/7f414c04" Type="http://schemas.openxmlformats.org/officeDocument/2006/relationships/hyperlink" Id="rId265"/>
    <Relationship TargetMode="External" Target="https://m.edsoo.ru/7f414c04" Type="http://schemas.openxmlformats.org/officeDocument/2006/relationships/hyperlink" Id="rId266"/>
    <Relationship TargetMode="External" Target="https://m.edsoo.ru/7f414c04" Type="http://schemas.openxmlformats.org/officeDocument/2006/relationships/hyperlink" Id="rId267"/>
    <Relationship TargetMode="External" Target="https://m.edsoo.ru/7f414c04" Type="http://schemas.openxmlformats.org/officeDocument/2006/relationships/hyperlink" Id="rId268"/>
    <Relationship TargetMode="External" Target="https://m.edsoo.ru/7f414c04" Type="http://schemas.openxmlformats.org/officeDocument/2006/relationships/hyperlink" Id="rId269"/>
    <Relationship TargetMode="External" Target="https://m.edsoo.ru/7f414c04" Type="http://schemas.openxmlformats.org/officeDocument/2006/relationships/hyperlink" Id="rId270"/>
    <Relationship TargetMode="External" Target="https://m.edsoo.ru/7f414c04" Type="http://schemas.openxmlformats.org/officeDocument/2006/relationships/hyperlink" Id="rId271"/>
    <Relationship TargetMode="External" Target="https://m.edsoo.ru/7f414c04" Type="http://schemas.openxmlformats.org/officeDocument/2006/relationships/hyperlink" Id="rId272"/>
    <Relationship TargetMode="External" Target="https://m.edsoo.ru/7f414c04" Type="http://schemas.openxmlformats.org/officeDocument/2006/relationships/hyperlink" Id="rId273"/>
    <Relationship TargetMode="External" Target="https://m.edsoo.ru/7f414c04" Type="http://schemas.openxmlformats.org/officeDocument/2006/relationships/hyperlink" Id="rId274"/>
    <Relationship TargetMode="External" Target="https://m.edsoo.ru/7f414c04" Type="http://schemas.openxmlformats.org/officeDocument/2006/relationships/hyperlink" Id="rId275"/>
    <Relationship TargetMode="External" Target="https://m.edsoo.ru/7f414c04" Type="http://schemas.openxmlformats.org/officeDocument/2006/relationships/hyperlink" Id="rId276"/>
    <Relationship TargetMode="External" Target="https://m.edsoo.ru/7f414c04" Type="http://schemas.openxmlformats.org/officeDocument/2006/relationships/hyperlink" Id="rId277"/>
    <Relationship TargetMode="External" Target="https://m.edsoo.ru/7f414c04" Type="http://schemas.openxmlformats.org/officeDocument/2006/relationships/hyperlink" Id="rId278"/>
    <Relationship TargetMode="External" Target="https://m.edsoo.ru/7f414c04" Type="http://schemas.openxmlformats.org/officeDocument/2006/relationships/hyperlink" Id="rId279"/>
    <Relationship TargetMode="External" Target="https://m.edsoo.ru/7f414c04" Type="http://schemas.openxmlformats.org/officeDocument/2006/relationships/hyperlink" Id="rId280"/>
    <Relationship TargetMode="External" Target="https://m.edsoo.ru/7f414c04" Type="http://schemas.openxmlformats.org/officeDocument/2006/relationships/hyperlink" Id="rId281"/>
    <Relationship TargetMode="External" Target="https://m.edsoo.ru/7f414c04" Type="http://schemas.openxmlformats.org/officeDocument/2006/relationships/hyperlink" Id="rId282"/>
    <Relationship TargetMode="External" Target="https://m.edsoo.ru/7f414c04" Type="http://schemas.openxmlformats.org/officeDocument/2006/relationships/hyperlink" Id="rId283"/>
    <Relationship TargetMode="External" Target="https://m.edsoo.ru/7f414c04" Type="http://schemas.openxmlformats.org/officeDocument/2006/relationships/hyperlink" Id="rId284"/>
    <Relationship TargetMode="External" Target="https://m.edsoo.ru/7f414c04" Type="http://schemas.openxmlformats.org/officeDocument/2006/relationships/hyperlink" Id="rId285"/>
    <Relationship TargetMode="External" Target="https://m.edsoo.ru/7f414c04" Type="http://schemas.openxmlformats.org/officeDocument/2006/relationships/hyperlink" Id="rId286"/>
    <Relationship TargetMode="External" Target="https://m.edsoo.ru/7f414c04" Type="http://schemas.openxmlformats.org/officeDocument/2006/relationships/hyperlink" Id="rId287"/>
    <Relationship TargetMode="External" Target="https://m.edsoo.ru/7f414c04" Type="http://schemas.openxmlformats.org/officeDocument/2006/relationships/hyperlink" Id="rId288"/>
    <Relationship TargetMode="External" Target="https://m.edsoo.ru/7f414c04" Type="http://schemas.openxmlformats.org/officeDocument/2006/relationships/hyperlink" Id="rId289"/>
    <Relationship TargetMode="External" Target="https://m.edsoo.ru/7f414c04" Type="http://schemas.openxmlformats.org/officeDocument/2006/relationships/hyperlink" Id="rId29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